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1ED60C7" w14:textId="7781D000" w:rsidR="00BF7F06" w:rsidRPr="00453676" w:rsidRDefault="00EE5E42" w:rsidP="009E4AB7">
      <w:pPr>
        <w:rPr>
          <w:rFonts w:ascii="Calibri" w:hAnsi="Calibri" w:cs="Calibri"/>
          <w:b/>
          <w:bCs/>
        </w:rPr>
      </w:pPr>
      <w:r>
        <w:rPr>
          <w:rFonts w:ascii="Calibri" w:hAnsi="Calibri" w:cs="Calibri"/>
          <w:b/>
          <w:bCs/>
        </w:rPr>
        <w:t>Solid</w:t>
      </w:r>
    </w:p>
    <w:p w14:paraId="6AA68B88" w14:textId="6E6266D3" w:rsidR="007A6325" w:rsidRPr="00453676" w:rsidRDefault="00EE5E42" w:rsidP="009E4AB7">
      <w:pPr>
        <w:rPr>
          <w:rFonts w:ascii="Calibri" w:hAnsi="Calibri" w:cs="Calibri"/>
          <w:b/>
          <w:bCs/>
        </w:rPr>
      </w:pPr>
      <w:r>
        <w:rPr>
          <w:rFonts w:ascii="Calibri" w:hAnsi="Calibri" w:cs="Calibri"/>
          <w:b/>
          <w:bCs/>
        </w:rPr>
        <w:t xml:space="preserve">God’s Promises </w:t>
      </w:r>
      <w:proofErr w:type="gramStart"/>
      <w:r>
        <w:rPr>
          <w:rFonts w:ascii="Calibri" w:hAnsi="Calibri" w:cs="Calibri"/>
          <w:b/>
          <w:bCs/>
        </w:rPr>
        <w:t>For</w:t>
      </w:r>
      <w:proofErr w:type="gramEnd"/>
      <w:r>
        <w:rPr>
          <w:rFonts w:ascii="Calibri" w:hAnsi="Calibri" w:cs="Calibri"/>
          <w:b/>
          <w:bCs/>
        </w:rPr>
        <w:t xml:space="preserve"> Tough Times</w:t>
      </w:r>
      <w:r w:rsidR="008E6542" w:rsidRPr="00453676">
        <w:rPr>
          <w:rFonts w:ascii="Calibri" w:hAnsi="Calibri" w:cs="Calibri"/>
          <w:b/>
          <w:bCs/>
        </w:rPr>
        <w:t xml:space="preserve"> (Part 1 of </w:t>
      </w:r>
      <w:r w:rsidR="00647F89">
        <w:rPr>
          <w:rFonts w:ascii="Calibri" w:hAnsi="Calibri" w:cs="Calibri"/>
          <w:b/>
          <w:bCs/>
        </w:rPr>
        <w:t>4</w:t>
      </w:r>
      <w:r w:rsidR="008E6542" w:rsidRPr="00453676">
        <w:rPr>
          <w:rFonts w:ascii="Calibri" w:hAnsi="Calibri" w:cs="Calibri"/>
          <w:b/>
          <w:bCs/>
        </w:rPr>
        <w:t>)</w:t>
      </w:r>
    </w:p>
    <w:p w14:paraId="1243C710" w14:textId="42DF86EC" w:rsidR="007A6325" w:rsidRPr="00453676" w:rsidRDefault="00EE5E42" w:rsidP="009E4AB7">
      <w:pPr>
        <w:rPr>
          <w:rFonts w:ascii="Calibri" w:hAnsi="Calibri" w:cs="Calibri"/>
          <w:b/>
          <w:bCs/>
        </w:rPr>
      </w:pPr>
      <w:r>
        <w:rPr>
          <w:rFonts w:ascii="Calibri" w:hAnsi="Calibri" w:cs="Calibri"/>
          <w:b/>
          <w:bCs/>
        </w:rPr>
        <w:t>Jeremiah 29:4-14</w:t>
      </w:r>
    </w:p>
    <w:p w14:paraId="4D385E71" w14:textId="77777777" w:rsidR="007A6325" w:rsidRPr="00453676" w:rsidRDefault="009E4AB7" w:rsidP="009E4AB7">
      <w:pPr>
        <w:rPr>
          <w:rFonts w:ascii="Calibri" w:hAnsi="Calibri" w:cs="Calibri"/>
          <w:b/>
          <w:bCs/>
        </w:rPr>
      </w:pPr>
      <w:r w:rsidRPr="00453676">
        <w:rPr>
          <w:rFonts w:ascii="Calibri" w:hAnsi="Calibri" w:cs="Calibri"/>
          <w:b/>
          <w:bCs/>
        </w:rPr>
        <w:t>Pastor Ryan He</w:t>
      </w:r>
      <w:r w:rsidR="00F36CB1" w:rsidRPr="00453676">
        <w:rPr>
          <w:rFonts w:ascii="Calibri" w:hAnsi="Calibri" w:cs="Calibri"/>
          <w:b/>
          <w:bCs/>
        </w:rPr>
        <w:t>ll</w:t>
      </w:r>
      <w:r w:rsidRPr="00453676">
        <w:rPr>
          <w:rFonts w:ascii="Calibri" w:hAnsi="Calibri" w:cs="Calibri"/>
          <w:b/>
          <w:bCs/>
        </w:rPr>
        <w:t>er</w:t>
      </w:r>
    </w:p>
    <w:p w14:paraId="068C06A5" w14:textId="77777777" w:rsidR="007A6325" w:rsidRPr="00FB290F" w:rsidRDefault="007A6325" w:rsidP="009E4AB7"/>
    <w:p w14:paraId="3CC90E40" w14:textId="77777777" w:rsidR="00EE5E42" w:rsidRPr="00EE5E42" w:rsidRDefault="00EE5E42" w:rsidP="00EE5E42">
      <w:pPr>
        <w:spacing w:line="276" w:lineRule="auto"/>
        <w:rPr>
          <w:rFonts w:ascii="Calibri" w:hAnsi="Calibri"/>
        </w:rPr>
      </w:pPr>
      <w:r w:rsidRPr="00EE5E42">
        <w:rPr>
          <w:rFonts w:ascii="Calibri" w:hAnsi="Calibri"/>
        </w:rPr>
        <w:t>We need the promises of God for our life. Everywhere we turn, we need those special words of encouragement and blessing. We all have that one thing. It's that one thing that keeps us up at night. It's that one thing that makes us fearful. It’s the one thing that freaks us out. It’s the one thing that really concerns us. It's that one thing. Because of that one thing we need the promises of God.</w:t>
      </w:r>
    </w:p>
    <w:p w14:paraId="08348A64" w14:textId="77777777" w:rsidR="00EE5E42" w:rsidRPr="00EE5E42" w:rsidRDefault="00EE5E42" w:rsidP="00EE5E42">
      <w:pPr>
        <w:spacing w:line="276" w:lineRule="auto"/>
        <w:rPr>
          <w:rFonts w:ascii="Calibri" w:hAnsi="Calibri"/>
        </w:rPr>
      </w:pPr>
    </w:p>
    <w:p w14:paraId="62ADC956" w14:textId="77777777" w:rsidR="00EE5E42" w:rsidRPr="00EE5E42" w:rsidRDefault="00EE5E42" w:rsidP="00EE5E42">
      <w:pPr>
        <w:spacing w:line="276" w:lineRule="auto"/>
        <w:rPr>
          <w:rFonts w:ascii="Calibri" w:hAnsi="Calibri"/>
        </w:rPr>
      </w:pPr>
      <w:r w:rsidRPr="00EE5E42">
        <w:rPr>
          <w:rFonts w:ascii="Calibri" w:hAnsi="Calibri"/>
        </w:rPr>
        <w:t xml:space="preserve">God's promises have been given to us as a great asset and as a great tool to help us to defeat whatever feelings of fear, uncertainty, and anxiety that we may be facing. God has given us His great word. </w:t>
      </w:r>
    </w:p>
    <w:p w14:paraId="4011CC1F" w14:textId="77777777" w:rsidR="00EE5E42" w:rsidRPr="00EE5E42" w:rsidRDefault="00EE5E42" w:rsidP="00EE5E42">
      <w:pPr>
        <w:spacing w:line="276" w:lineRule="auto"/>
        <w:rPr>
          <w:rFonts w:ascii="Calibri" w:hAnsi="Calibri"/>
        </w:rPr>
      </w:pPr>
    </w:p>
    <w:p w14:paraId="05D09FFA" w14:textId="4891BEAA" w:rsidR="00EE5E42" w:rsidRPr="00EE5E42" w:rsidRDefault="00EE5E42" w:rsidP="00EE5E42">
      <w:pPr>
        <w:spacing w:line="276" w:lineRule="auto"/>
        <w:rPr>
          <w:rFonts w:ascii="Calibri" w:hAnsi="Calibri"/>
        </w:rPr>
      </w:pPr>
      <w:r w:rsidRPr="00EE5E42">
        <w:rPr>
          <w:rFonts w:ascii="Calibri" w:hAnsi="Calibri"/>
        </w:rPr>
        <w:t xml:space="preserve">I've titled this series “Solid” because the term “solid” means something that is substantial, something that is certain, something that you can truly stand on, something that's consistent. I looked it up in the </w:t>
      </w:r>
      <w:r w:rsidR="00CD6BAB">
        <w:rPr>
          <w:rFonts w:ascii="Calibri" w:hAnsi="Calibri"/>
        </w:rPr>
        <w:t>U</w:t>
      </w:r>
      <w:r w:rsidRPr="00EE5E42">
        <w:rPr>
          <w:rFonts w:ascii="Calibri" w:hAnsi="Calibri"/>
        </w:rPr>
        <w:t xml:space="preserve">rban </w:t>
      </w:r>
      <w:r w:rsidR="00CD6BAB">
        <w:rPr>
          <w:rFonts w:ascii="Calibri" w:hAnsi="Calibri"/>
        </w:rPr>
        <w:t>D</w:t>
      </w:r>
      <w:r w:rsidRPr="00EE5E42">
        <w:rPr>
          <w:rFonts w:ascii="Calibri" w:hAnsi="Calibri"/>
        </w:rPr>
        <w:t xml:space="preserve">ictionary, so I know that that's true. Solid. That's what white people do when they're trying to talk cool. We look it up in the </w:t>
      </w:r>
      <w:r w:rsidR="00CD6BAB">
        <w:rPr>
          <w:rFonts w:ascii="Calibri" w:hAnsi="Calibri"/>
        </w:rPr>
        <w:t>U</w:t>
      </w:r>
      <w:r w:rsidRPr="00EE5E42">
        <w:rPr>
          <w:rFonts w:ascii="Calibri" w:hAnsi="Calibri"/>
        </w:rPr>
        <w:t xml:space="preserve">rban </w:t>
      </w:r>
      <w:r w:rsidR="00CD6BAB">
        <w:rPr>
          <w:rFonts w:ascii="Calibri" w:hAnsi="Calibri"/>
        </w:rPr>
        <w:t>D</w:t>
      </w:r>
      <w:r w:rsidRPr="00EE5E42">
        <w:rPr>
          <w:rFonts w:ascii="Calibri" w:hAnsi="Calibri"/>
        </w:rPr>
        <w:t xml:space="preserve">ictionary. I know it's the right thing. It’s solid. The promises of God are solid. </w:t>
      </w:r>
    </w:p>
    <w:p w14:paraId="2F95DDB6" w14:textId="77777777" w:rsidR="00EE5E42" w:rsidRPr="00EE5E42" w:rsidRDefault="00EE5E42" w:rsidP="00EE5E42">
      <w:pPr>
        <w:spacing w:line="276" w:lineRule="auto"/>
        <w:rPr>
          <w:rFonts w:ascii="Calibri" w:hAnsi="Calibri"/>
        </w:rPr>
      </w:pPr>
    </w:p>
    <w:p w14:paraId="2367692F" w14:textId="77777777" w:rsidR="00EE5E42" w:rsidRPr="00EE5E42" w:rsidRDefault="00EE5E42" w:rsidP="00EE5E42">
      <w:pPr>
        <w:spacing w:line="276" w:lineRule="auto"/>
        <w:rPr>
          <w:rFonts w:ascii="Calibri" w:hAnsi="Calibri"/>
        </w:rPr>
      </w:pPr>
      <w:r w:rsidRPr="00EE5E42">
        <w:rPr>
          <w:rFonts w:ascii="Calibri" w:hAnsi="Calibri"/>
        </w:rPr>
        <w:t xml:space="preserve">Over the next few weeks, we're going to look at some of the most loved promises of God. Because we need to know where we can put our foot. We need to know where we can stand with certainty. We need to know where God wants us to go. We know that in and through His great promises. </w:t>
      </w:r>
    </w:p>
    <w:p w14:paraId="513AF049" w14:textId="77777777" w:rsidR="00EE5E42" w:rsidRPr="00EE5E42" w:rsidRDefault="00EE5E42" w:rsidP="00EE5E42">
      <w:pPr>
        <w:spacing w:line="276" w:lineRule="auto"/>
        <w:rPr>
          <w:rFonts w:ascii="Calibri" w:hAnsi="Calibri"/>
        </w:rPr>
      </w:pPr>
    </w:p>
    <w:p w14:paraId="5D2113E8" w14:textId="77777777" w:rsidR="00EE5E42" w:rsidRPr="00EE5E42" w:rsidRDefault="00EE5E42" w:rsidP="00EE5E42">
      <w:pPr>
        <w:spacing w:line="276" w:lineRule="auto"/>
        <w:rPr>
          <w:rFonts w:ascii="Calibri" w:hAnsi="Calibri"/>
        </w:rPr>
      </w:pPr>
      <w:r w:rsidRPr="00EE5E42">
        <w:rPr>
          <w:rFonts w:ascii="Calibri" w:hAnsi="Calibri"/>
        </w:rPr>
        <w:t xml:space="preserve">Every day we make promises. We make promises at the altar when we get married. I said “I do” to my wife 21 years ago. I’ve still been saying, “I do,” since then because I made a promise then. We make a promise when we take out a loan. When I bought my house, I signed a paper and I made a promise that I'm going to pay back the money that I borrowed. The world goes around through promises. </w:t>
      </w:r>
    </w:p>
    <w:p w14:paraId="5905A0FE" w14:textId="77777777" w:rsidR="00EE5E42" w:rsidRPr="00EE5E42" w:rsidRDefault="00EE5E42" w:rsidP="00EE5E42">
      <w:pPr>
        <w:spacing w:line="276" w:lineRule="auto"/>
        <w:rPr>
          <w:rFonts w:ascii="Calibri" w:hAnsi="Calibri"/>
        </w:rPr>
      </w:pPr>
    </w:p>
    <w:p w14:paraId="47FE17D3" w14:textId="1887F97B" w:rsidR="00EE5E42" w:rsidRPr="00EE5E42" w:rsidRDefault="00EE5E42" w:rsidP="00EE5E42">
      <w:pPr>
        <w:spacing w:line="276" w:lineRule="auto"/>
        <w:rPr>
          <w:rFonts w:ascii="Calibri" w:hAnsi="Calibri"/>
        </w:rPr>
      </w:pPr>
      <w:r w:rsidRPr="00EE5E42">
        <w:rPr>
          <w:rFonts w:ascii="Calibri" w:hAnsi="Calibri"/>
        </w:rPr>
        <w:t>People can break promises. But</w:t>
      </w:r>
      <w:r w:rsidR="00CD6BAB">
        <w:rPr>
          <w:rFonts w:ascii="Calibri" w:hAnsi="Calibri"/>
        </w:rPr>
        <w:t>,</w:t>
      </w:r>
      <w:r w:rsidRPr="00EE5E42">
        <w:rPr>
          <w:rFonts w:ascii="Calibri" w:hAnsi="Calibri"/>
        </w:rPr>
        <w:t xml:space="preserve"> praise God, He is always faithful. He never goes back on His word. Whatever God says is going to come to fruition</w:t>
      </w:r>
      <w:r w:rsidR="00CD6BAB">
        <w:rPr>
          <w:rFonts w:ascii="Calibri" w:hAnsi="Calibri"/>
        </w:rPr>
        <w:t>. It</w:t>
      </w:r>
      <w:r w:rsidRPr="00EE5E42">
        <w:rPr>
          <w:rFonts w:ascii="Calibri" w:hAnsi="Calibri"/>
        </w:rPr>
        <w:t xml:space="preserve"> will happen every single time. The promises of God are solid. They are not like the promises of people. The promises of God matter because Numbers 23:19 says that God cannot lie. If God says that it is true, then it is true. God cannot lie. Romans 4:21 says God is able to do anything. If God cannot lie, </w:t>
      </w:r>
      <w:r w:rsidR="00CD6BAB">
        <w:rPr>
          <w:rFonts w:ascii="Calibri" w:hAnsi="Calibri"/>
        </w:rPr>
        <w:t xml:space="preserve">if </w:t>
      </w:r>
      <w:r w:rsidRPr="00EE5E42">
        <w:rPr>
          <w:rFonts w:ascii="Calibri" w:hAnsi="Calibri"/>
        </w:rPr>
        <w:t xml:space="preserve">what </w:t>
      </w:r>
      <w:r w:rsidRPr="00EE5E42">
        <w:rPr>
          <w:rFonts w:ascii="Calibri" w:hAnsi="Calibri"/>
        </w:rPr>
        <w:lastRenderedPageBreak/>
        <w:t>God says always comes true, and if God can do anything, then we can stand on the promises of God. The promises of God matter in our lives.</w:t>
      </w:r>
    </w:p>
    <w:p w14:paraId="79E4D48A" w14:textId="77777777" w:rsidR="00EE5E42" w:rsidRPr="00EE5E42" w:rsidRDefault="00EE5E42" w:rsidP="00EE5E42">
      <w:pPr>
        <w:spacing w:line="276" w:lineRule="auto"/>
        <w:rPr>
          <w:rFonts w:ascii="Calibri" w:hAnsi="Calibri"/>
        </w:rPr>
      </w:pPr>
    </w:p>
    <w:p w14:paraId="5ABA98A2" w14:textId="56C90CA3" w:rsidR="00EE5E42" w:rsidRPr="00EE5E42" w:rsidRDefault="00EE5E42" w:rsidP="00EE5E42">
      <w:pPr>
        <w:spacing w:line="276" w:lineRule="auto"/>
        <w:rPr>
          <w:rFonts w:ascii="Calibri" w:hAnsi="Calibri"/>
        </w:rPr>
      </w:pPr>
      <w:r w:rsidRPr="00EE5E42">
        <w:rPr>
          <w:rFonts w:ascii="Calibri" w:hAnsi="Calibri"/>
        </w:rPr>
        <w:t>I want to look today at Jeremiah 29:11-14, perhaps one of the most loved promises. If you've read the Bible, you probably know Jeremiah 29:11-14. If you're new to this whole church thing and the Bible thing, you're going to love this. If you've never heard it before, you're going to be like, “I cannot get enough of this. This is so good.</w:t>
      </w:r>
      <w:r w:rsidR="00CD6BAB">
        <w:rPr>
          <w:rFonts w:ascii="Calibri" w:hAnsi="Calibri"/>
        </w:rPr>
        <w:t>”</w:t>
      </w:r>
      <w:r w:rsidRPr="00EE5E42">
        <w:rPr>
          <w:rFonts w:ascii="Calibri" w:hAnsi="Calibri"/>
        </w:rPr>
        <w:t xml:space="preserve"> </w:t>
      </w:r>
    </w:p>
    <w:p w14:paraId="437E6B46" w14:textId="77777777" w:rsidR="00EE5E42" w:rsidRPr="00EE5E42" w:rsidRDefault="00EE5E42" w:rsidP="00EE5E42">
      <w:pPr>
        <w:spacing w:line="276" w:lineRule="auto"/>
        <w:rPr>
          <w:rFonts w:ascii="Calibri" w:hAnsi="Calibri"/>
        </w:rPr>
      </w:pPr>
    </w:p>
    <w:p w14:paraId="63E62FE6" w14:textId="77777777" w:rsidR="00EE5E42" w:rsidRPr="00EE5E42" w:rsidRDefault="00EE5E42" w:rsidP="00EE5E42">
      <w:pPr>
        <w:spacing w:line="276" w:lineRule="auto"/>
        <w:rPr>
          <w:rFonts w:ascii="Calibri" w:hAnsi="Calibri"/>
        </w:rPr>
      </w:pPr>
      <w:r w:rsidRPr="00EE5E42">
        <w:rPr>
          <w:rFonts w:ascii="Calibri" w:hAnsi="Calibri"/>
        </w:rPr>
        <w:t>The prophet Jeremiah, writing 2500 years ago, said these words:</w:t>
      </w:r>
    </w:p>
    <w:p w14:paraId="10C871BC" w14:textId="77777777" w:rsidR="00EE5E42" w:rsidRPr="00EE5E42" w:rsidRDefault="00EE5E42" w:rsidP="00EE5E42">
      <w:pPr>
        <w:spacing w:line="276" w:lineRule="auto"/>
        <w:rPr>
          <w:rFonts w:ascii="Calibri" w:hAnsi="Calibri"/>
        </w:rPr>
      </w:pPr>
    </w:p>
    <w:p w14:paraId="74BFF157" w14:textId="77777777" w:rsidR="00EE5E42" w:rsidRPr="00EE5E42" w:rsidRDefault="00EE5E42" w:rsidP="00EE5E42">
      <w:pPr>
        <w:spacing w:line="276" w:lineRule="auto"/>
        <w:rPr>
          <w:rFonts w:ascii="Calibri" w:hAnsi="Calibri"/>
        </w:rPr>
      </w:pPr>
      <w:r w:rsidRPr="00EE5E42">
        <w:rPr>
          <w:rFonts w:ascii="Calibri" w:hAnsi="Calibri"/>
        </w:rPr>
        <w:t>“‘For I know the plans I have for you’—this is the Lord’s declaration—'plans for your well-being, not for disaster, to give you a future and a hope. You will call to me and come and pray to me, and I will listen to you. You will seek me and find me when you search for me with all your heart. I will be found by you’—this is the Lord’s declaration—'and I will restore your fortunes and gather you from all the nations and places where I banished you’—this is the Lord’s declaration. ‘I will restore you to the place from which I deported you’” (Jeremiah 29:11-14).</w:t>
      </w:r>
    </w:p>
    <w:p w14:paraId="029A91B7" w14:textId="77777777" w:rsidR="00EE5E42" w:rsidRPr="00EE5E42" w:rsidRDefault="00EE5E42" w:rsidP="00EE5E42">
      <w:pPr>
        <w:spacing w:line="276" w:lineRule="auto"/>
        <w:rPr>
          <w:rFonts w:ascii="Calibri" w:hAnsi="Calibri"/>
        </w:rPr>
      </w:pPr>
    </w:p>
    <w:p w14:paraId="7ED4DDBD" w14:textId="20EDE4C1" w:rsidR="00EE5E42" w:rsidRPr="00EE5E42" w:rsidRDefault="00EE5E42" w:rsidP="00EE5E42">
      <w:pPr>
        <w:spacing w:line="276" w:lineRule="auto"/>
        <w:rPr>
          <w:rFonts w:ascii="Calibri" w:hAnsi="Calibri"/>
        </w:rPr>
      </w:pPr>
      <w:r w:rsidRPr="00EE5E42">
        <w:rPr>
          <w:rFonts w:ascii="Calibri" w:hAnsi="Calibri"/>
        </w:rPr>
        <w:t>Jeremiah the prophet is writing to a discouraged group of people. In fact, many years ago, King Nebuchadnezzar, the king of the Babylonian Empire, came in and decimated the city of Jerusalem. God allowed it to happen because of the adulterous practices of the Hebrews. Here in this place called Judah, the southern region of Israel, the Holy Land</w:t>
      </w:r>
      <w:r w:rsidR="00CD6BAB">
        <w:rPr>
          <w:rFonts w:ascii="Calibri" w:hAnsi="Calibri"/>
        </w:rPr>
        <w:t>.</w:t>
      </w:r>
      <w:r w:rsidRPr="00EE5E42">
        <w:rPr>
          <w:rFonts w:ascii="Calibri" w:hAnsi="Calibri"/>
        </w:rPr>
        <w:t xml:space="preserve"> Babylon came in and destroyed the temple, exiled the people, </w:t>
      </w:r>
      <w:r w:rsidR="00CD6BAB">
        <w:rPr>
          <w:rFonts w:ascii="Calibri" w:hAnsi="Calibri"/>
        </w:rPr>
        <w:t xml:space="preserve">and </w:t>
      </w:r>
      <w:r w:rsidRPr="00EE5E42">
        <w:rPr>
          <w:rFonts w:ascii="Calibri" w:hAnsi="Calibri"/>
        </w:rPr>
        <w:t>took many of the leading artists</w:t>
      </w:r>
      <w:r w:rsidR="00CD6BAB">
        <w:rPr>
          <w:rFonts w:ascii="Calibri" w:hAnsi="Calibri"/>
        </w:rPr>
        <w:t>,</w:t>
      </w:r>
      <w:r w:rsidRPr="00EE5E42">
        <w:rPr>
          <w:rFonts w:ascii="Calibri" w:hAnsi="Calibri"/>
        </w:rPr>
        <w:t xml:space="preserve"> scholars</w:t>
      </w:r>
      <w:r w:rsidR="00CD6BAB">
        <w:rPr>
          <w:rFonts w:ascii="Calibri" w:hAnsi="Calibri"/>
        </w:rPr>
        <w:t xml:space="preserve">, and </w:t>
      </w:r>
      <w:r w:rsidRPr="00EE5E42">
        <w:rPr>
          <w:rFonts w:ascii="Calibri" w:hAnsi="Calibri"/>
        </w:rPr>
        <w:t>intellectuals of the Hebrew culture back to Babylon. They killed a bunch of them and took others with them back. The people are obviously discouraged. They're like, “We really don't want to be here.”</w:t>
      </w:r>
    </w:p>
    <w:p w14:paraId="474B87B5" w14:textId="77777777" w:rsidR="00EE5E42" w:rsidRPr="00EE5E42" w:rsidRDefault="00EE5E42" w:rsidP="00EE5E42">
      <w:pPr>
        <w:spacing w:line="276" w:lineRule="auto"/>
        <w:rPr>
          <w:rFonts w:ascii="Calibri" w:hAnsi="Calibri"/>
        </w:rPr>
      </w:pPr>
    </w:p>
    <w:p w14:paraId="37A218D3" w14:textId="77777777" w:rsidR="00EE5E42" w:rsidRPr="00EE5E42" w:rsidRDefault="00EE5E42" w:rsidP="00EE5E42">
      <w:pPr>
        <w:spacing w:line="276" w:lineRule="auto"/>
        <w:rPr>
          <w:rFonts w:ascii="Calibri" w:hAnsi="Calibri"/>
        </w:rPr>
      </w:pPr>
      <w:r w:rsidRPr="00EE5E42">
        <w:rPr>
          <w:rFonts w:ascii="Calibri" w:hAnsi="Calibri"/>
        </w:rPr>
        <w:t xml:space="preserve">Sometimes God's greatest word in our life can come in the most desperate places. It is out of this mess that God brings a message. Sometimes in that mess is the place that God clarifies what He wants to say to us. </w:t>
      </w:r>
    </w:p>
    <w:p w14:paraId="609F29F9" w14:textId="77777777" w:rsidR="00EE5E42" w:rsidRPr="00EE5E42" w:rsidRDefault="00EE5E42" w:rsidP="00EE5E42">
      <w:pPr>
        <w:spacing w:line="276" w:lineRule="auto"/>
        <w:rPr>
          <w:rFonts w:ascii="Calibri" w:hAnsi="Calibri"/>
        </w:rPr>
      </w:pPr>
    </w:p>
    <w:p w14:paraId="551A0EB2" w14:textId="77777777" w:rsidR="00EE5E42" w:rsidRPr="00EE5E42" w:rsidRDefault="00EE5E42" w:rsidP="00EE5E42">
      <w:pPr>
        <w:spacing w:line="276" w:lineRule="auto"/>
        <w:rPr>
          <w:rFonts w:ascii="Calibri" w:hAnsi="Calibri"/>
        </w:rPr>
      </w:pPr>
      <w:r w:rsidRPr="00EE5E42">
        <w:rPr>
          <w:rFonts w:ascii="Calibri" w:hAnsi="Calibri"/>
        </w:rPr>
        <w:t xml:space="preserve">In Jeremiah 29, God promises that He's going to bring the Israelites back to Jerusalem. One day, you're going to go back to Jerusalem. That certainly happened. But He gives some words of encouragement and some words of exhortation to the people in the meantime. He says to them, “It's not over. I still have plans for you.” That’s why I titled this message “God's Promises </w:t>
      </w:r>
      <w:proofErr w:type="gramStart"/>
      <w:r w:rsidRPr="00EE5E42">
        <w:rPr>
          <w:rFonts w:ascii="Calibri" w:hAnsi="Calibri"/>
        </w:rPr>
        <w:t>For</w:t>
      </w:r>
      <w:proofErr w:type="gramEnd"/>
      <w:r w:rsidRPr="00EE5E42">
        <w:rPr>
          <w:rFonts w:ascii="Calibri" w:hAnsi="Calibri"/>
        </w:rPr>
        <w:t xml:space="preserve"> Tough Times.” He has several promises in this particular passage. </w:t>
      </w:r>
    </w:p>
    <w:p w14:paraId="63B2A950" w14:textId="77777777" w:rsidR="00EE5E42" w:rsidRPr="00EE5E42" w:rsidRDefault="00EE5E42" w:rsidP="00EE5E42">
      <w:pPr>
        <w:spacing w:line="276" w:lineRule="auto"/>
        <w:rPr>
          <w:rFonts w:ascii="Calibri" w:hAnsi="Calibri"/>
        </w:rPr>
      </w:pPr>
    </w:p>
    <w:p w14:paraId="58165C6B" w14:textId="0EE2811C" w:rsidR="00EE5E42" w:rsidRPr="00EE5E42" w:rsidRDefault="00EE5E42" w:rsidP="00EE5E42">
      <w:pPr>
        <w:spacing w:line="276" w:lineRule="auto"/>
        <w:rPr>
          <w:rFonts w:ascii="Calibri" w:hAnsi="Calibri"/>
        </w:rPr>
      </w:pPr>
      <w:r w:rsidRPr="00EE5E42">
        <w:rPr>
          <w:rFonts w:ascii="Calibri" w:hAnsi="Calibri"/>
        </w:rPr>
        <w:lastRenderedPageBreak/>
        <w:t>You may be wondering, what does an ancient prophet have to do with the 21</w:t>
      </w:r>
      <w:r w:rsidRPr="00EE5E42">
        <w:rPr>
          <w:rFonts w:ascii="Calibri" w:hAnsi="Calibri"/>
          <w:vertAlign w:val="superscript"/>
        </w:rPr>
        <w:t>st</w:t>
      </w:r>
      <w:r w:rsidRPr="00EE5E42">
        <w:rPr>
          <w:rFonts w:ascii="Calibri" w:hAnsi="Calibri"/>
        </w:rPr>
        <w:t xml:space="preserve"> century? The Bible tells us in 2 Corinthians 2 that all the promises of the Old Testament are still true and relevant because we are in Jesus Christ. Because we are in Christ and because God does not change, what God has said before is what God is going to continue to do in our lives. </w:t>
      </w:r>
    </w:p>
    <w:p w14:paraId="6CE46676" w14:textId="77777777" w:rsidR="00EE5E42" w:rsidRPr="00EE5E42" w:rsidRDefault="00EE5E42" w:rsidP="00EE5E42">
      <w:pPr>
        <w:spacing w:line="276" w:lineRule="auto"/>
        <w:rPr>
          <w:rFonts w:ascii="Calibri" w:hAnsi="Calibri"/>
        </w:rPr>
      </w:pPr>
    </w:p>
    <w:p w14:paraId="113BA4CC" w14:textId="77777777" w:rsidR="00EE5E42" w:rsidRPr="00EE5E42" w:rsidRDefault="00EE5E42" w:rsidP="00EE5E42">
      <w:pPr>
        <w:spacing w:line="276" w:lineRule="auto"/>
        <w:rPr>
          <w:rFonts w:ascii="Calibri" w:hAnsi="Calibri"/>
        </w:rPr>
      </w:pPr>
      <w:r w:rsidRPr="00EE5E42">
        <w:rPr>
          <w:rFonts w:ascii="Calibri" w:hAnsi="Calibri"/>
        </w:rPr>
        <w:t xml:space="preserve">You may not be trying to get back to Jerusalem. You may not be in exile. But I can assure you that every one of us is in a predicament in our life where we need the promises of God for those tough times. </w:t>
      </w:r>
    </w:p>
    <w:p w14:paraId="382DD730" w14:textId="77777777" w:rsidR="00EE5E42" w:rsidRPr="00EE5E42" w:rsidRDefault="00EE5E42" w:rsidP="00EE5E42">
      <w:pPr>
        <w:spacing w:line="276" w:lineRule="auto"/>
        <w:rPr>
          <w:rFonts w:ascii="Calibri" w:hAnsi="Calibri"/>
        </w:rPr>
      </w:pPr>
    </w:p>
    <w:p w14:paraId="51A5254D" w14:textId="77777777" w:rsidR="00EE5E42" w:rsidRPr="00EE5E42" w:rsidRDefault="00EE5E42" w:rsidP="00EE5E42">
      <w:pPr>
        <w:spacing w:line="276" w:lineRule="auto"/>
        <w:rPr>
          <w:rFonts w:ascii="Calibri" w:hAnsi="Calibri"/>
        </w:rPr>
      </w:pPr>
      <w:r w:rsidRPr="00EE5E42">
        <w:rPr>
          <w:rFonts w:ascii="Calibri" w:hAnsi="Calibri"/>
        </w:rPr>
        <w:t xml:space="preserve">I want us to see at least four promises that are outlined here in Jeremiah 29. </w:t>
      </w:r>
    </w:p>
    <w:p w14:paraId="4794E525" w14:textId="77777777" w:rsidR="00EE5E42" w:rsidRPr="00EE5E42" w:rsidRDefault="00EE5E42" w:rsidP="00EE5E42">
      <w:pPr>
        <w:spacing w:line="276" w:lineRule="auto"/>
        <w:rPr>
          <w:rFonts w:ascii="Calibri" w:hAnsi="Calibri"/>
        </w:rPr>
      </w:pPr>
    </w:p>
    <w:p w14:paraId="3627A50B" w14:textId="660F7684" w:rsidR="00EE5E42" w:rsidRPr="00EE5E42" w:rsidRDefault="00EE5E42" w:rsidP="00EE5E42">
      <w:pPr>
        <w:spacing w:line="276" w:lineRule="auto"/>
        <w:rPr>
          <w:rFonts w:ascii="Calibri" w:hAnsi="Calibri"/>
          <w:b/>
          <w:bCs/>
        </w:rPr>
      </w:pPr>
      <w:r w:rsidRPr="00EE5E42">
        <w:rPr>
          <w:rFonts w:ascii="Calibri" w:hAnsi="Calibri"/>
          <w:b/>
          <w:bCs/>
        </w:rPr>
        <w:t>1.</w:t>
      </w:r>
      <w:r w:rsidR="007F66AA">
        <w:rPr>
          <w:rFonts w:ascii="Calibri" w:hAnsi="Calibri"/>
          <w:b/>
          <w:bCs/>
        </w:rPr>
        <w:t xml:space="preserve"> </w:t>
      </w:r>
      <w:r w:rsidRPr="00EE5E42">
        <w:rPr>
          <w:rFonts w:ascii="Calibri" w:hAnsi="Calibri"/>
          <w:b/>
          <w:bCs/>
        </w:rPr>
        <w:t>I Am Never Forgotten</w:t>
      </w:r>
    </w:p>
    <w:p w14:paraId="29F3605A" w14:textId="77777777" w:rsidR="00EE5E42" w:rsidRPr="00EE5E42" w:rsidRDefault="00EE5E42" w:rsidP="00EE5E42">
      <w:pPr>
        <w:spacing w:line="276" w:lineRule="auto"/>
        <w:rPr>
          <w:rFonts w:ascii="Calibri" w:hAnsi="Calibri"/>
        </w:rPr>
      </w:pPr>
    </w:p>
    <w:p w14:paraId="78C42FDD" w14:textId="77777777" w:rsidR="00EE5E42" w:rsidRPr="00EE5E42" w:rsidRDefault="00EE5E42" w:rsidP="00EE5E42">
      <w:pPr>
        <w:spacing w:line="276" w:lineRule="auto"/>
        <w:rPr>
          <w:rFonts w:ascii="Calibri" w:hAnsi="Calibri"/>
        </w:rPr>
      </w:pPr>
      <w:r w:rsidRPr="00EE5E42">
        <w:rPr>
          <w:rFonts w:ascii="Calibri" w:hAnsi="Calibri"/>
        </w:rPr>
        <w:t xml:space="preserve">God has not forgotten about you. You are always on God's mind. </w:t>
      </w:r>
    </w:p>
    <w:p w14:paraId="196D22F4" w14:textId="77777777" w:rsidR="00EE5E42" w:rsidRPr="00EE5E42" w:rsidRDefault="00EE5E42" w:rsidP="00EE5E42">
      <w:pPr>
        <w:spacing w:line="276" w:lineRule="auto"/>
        <w:rPr>
          <w:rFonts w:ascii="Calibri" w:hAnsi="Calibri"/>
        </w:rPr>
      </w:pPr>
    </w:p>
    <w:p w14:paraId="0AE2B340" w14:textId="0DF9CEA8" w:rsidR="00EE5E42" w:rsidRDefault="00EE5E42" w:rsidP="00EE5E42">
      <w:pPr>
        <w:spacing w:line="276" w:lineRule="auto"/>
        <w:rPr>
          <w:rFonts w:ascii="Calibri" w:hAnsi="Calibri"/>
        </w:rPr>
      </w:pPr>
      <w:r w:rsidRPr="00EE5E42">
        <w:rPr>
          <w:rFonts w:ascii="Calibri" w:hAnsi="Calibri"/>
        </w:rPr>
        <w:t xml:space="preserve">My granddad used to listen to Willie Nelson. Do we have any country music fans in the house today? Willie Nelson had this great old song (this is old school), “Always </w:t>
      </w:r>
      <w:proofErr w:type="gramStart"/>
      <w:r w:rsidRPr="00EE5E42">
        <w:rPr>
          <w:rFonts w:ascii="Calibri" w:hAnsi="Calibri"/>
        </w:rPr>
        <w:t>On</w:t>
      </w:r>
      <w:proofErr w:type="gramEnd"/>
      <w:r w:rsidRPr="00EE5E42">
        <w:rPr>
          <w:rFonts w:ascii="Calibri" w:hAnsi="Calibri"/>
        </w:rPr>
        <w:t xml:space="preserve"> My Mind.” I would totally sing it for you, but I'm afraid you wouldn't come back to church again if I did. Long before Willie stepped onto the stage, God was singing the same song. “You are always on my mind.”</w:t>
      </w:r>
    </w:p>
    <w:p w14:paraId="4379CA23" w14:textId="77777777" w:rsidR="003A798B" w:rsidRPr="00EE5E42" w:rsidRDefault="003A798B" w:rsidP="00EE5E42">
      <w:pPr>
        <w:spacing w:line="276" w:lineRule="auto"/>
        <w:rPr>
          <w:rFonts w:ascii="Calibri" w:hAnsi="Calibri"/>
        </w:rPr>
      </w:pPr>
    </w:p>
    <w:p w14:paraId="3603521A" w14:textId="5E15DCD8" w:rsidR="00EE5E42" w:rsidRPr="00EE5E42" w:rsidRDefault="00EE5E42" w:rsidP="00EE5E42">
      <w:pPr>
        <w:spacing w:line="276" w:lineRule="auto"/>
        <w:rPr>
          <w:rFonts w:ascii="Calibri" w:hAnsi="Calibri"/>
        </w:rPr>
      </w:pPr>
      <w:r w:rsidRPr="00EE5E42">
        <w:rPr>
          <w:rFonts w:ascii="Calibri" w:hAnsi="Calibri"/>
        </w:rPr>
        <w:t>“‘For I know the plans I have for you’” (Jeremiah 29:11). That’s the Christian Standard version. But I love the King James Version because it says, “For I know the thoughts that I think towards you.” Th</w:t>
      </w:r>
      <w:r w:rsidR="003A798B">
        <w:rPr>
          <w:rFonts w:ascii="Calibri" w:hAnsi="Calibri"/>
        </w:rPr>
        <w:t>e</w:t>
      </w:r>
      <w:r w:rsidRPr="00EE5E42">
        <w:rPr>
          <w:rFonts w:ascii="Calibri" w:hAnsi="Calibri"/>
        </w:rPr>
        <w:t xml:space="preserve"> word</w:t>
      </w:r>
      <w:r w:rsidR="003A798B">
        <w:rPr>
          <w:rFonts w:ascii="Calibri" w:hAnsi="Calibri"/>
        </w:rPr>
        <w:t>s</w:t>
      </w:r>
      <w:r w:rsidRPr="00EE5E42">
        <w:rPr>
          <w:rFonts w:ascii="Calibri" w:hAnsi="Calibri"/>
        </w:rPr>
        <w:t xml:space="preserve"> “thought” and “plan” are the same word in the Hebrew language; they’re just translated different. But when God is thinking about you, it’s because He has plans for you. You are always on God’s mind. God has always been thinking about you. </w:t>
      </w:r>
    </w:p>
    <w:p w14:paraId="38717D99" w14:textId="77777777" w:rsidR="00EE5E42" w:rsidRPr="00EE5E42" w:rsidRDefault="00EE5E42" w:rsidP="00EE5E42">
      <w:pPr>
        <w:spacing w:line="276" w:lineRule="auto"/>
        <w:rPr>
          <w:rFonts w:ascii="Calibri" w:hAnsi="Calibri"/>
        </w:rPr>
      </w:pPr>
    </w:p>
    <w:p w14:paraId="74EC1B5D" w14:textId="5962C1C4" w:rsidR="00EE5E42" w:rsidRPr="00EE5E42" w:rsidRDefault="00EE5E42" w:rsidP="00EE5E42">
      <w:pPr>
        <w:spacing w:line="276" w:lineRule="auto"/>
        <w:rPr>
          <w:rFonts w:ascii="Calibri" w:hAnsi="Calibri"/>
        </w:rPr>
      </w:pPr>
      <w:r w:rsidRPr="00EE5E42">
        <w:rPr>
          <w:rFonts w:ascii="Calibri" w:hAnsi="Calibri"/>
        </w:rPr>
        <w:t xml:space="preserve">I love the fact that God doesn't say, “One time I had some kind of observation or thought about you.” He says, “For I know the plans,” plural. God has got more than one plan for your life. He has multiple plans. He has a plethora of plans for your life. “I know the plans I have” (present tense) “for you.” In other words, it's not that I just had some kind of plan a decade ago that's old and crusty and gone away. But I know the plans that I have for you. I have lots of plans and because I have plans, I've been thinking about you. </w:t>
      </w:r>
    </w:p>
    <w:p w14:paraId="20E2B540" w14:textId="77777777" w:rsidR="00EE5E42" w:rsidRPr="00EE5E42" w:rsidRDefault="00EE5E42" w:rsidP="00EE5E42">
      <w:pPr>
        <w:spacing w:line="276" w:lineRule="auto"/>
        <w:rPr>
          <w:rFonts w:ascii="Calibri" w:hAnsi="Calibri"/>
        </w:rPr>
      </w:pPr>
    </w:p>
    <w:p w14:paraId="34501278" w14:textId="77777777" w:rsidR="00EE5E42" w:rsidRPr="00EE5E42" w:rsidRDefault="00EE5E42" w:rsidP="00EE5E42">
      <w:pPr>
        <w:spacing w:line="276" w:lineRule="auto"/>
        <w:rPr>
          <w:rFonts w:ascii="Calibri" w:hAnsi="Calibri"/>
        </w:rPr>
      </w:pPr>
      <w:r w:rsidRPr="00EE5E42">
        <w:rPr>
          <w:rFonts w:ascii="Calibri" w:hAnsi="Calibri"/>
        </w:rPr>
        <w:t xml:space="preserve">Look at the King James Version again. This sounds clunky in the English, but the Scripture is making a point. “For I know the thoughts that I think towards you.” It's like a double emphatic. We wouldn't in English normally say it that way. “I know the thoughts that I think towards you.” </w:t>
      </w:r>
      <w:r w:rsidRPr="00EE5E42">
        <w:rPr>
          <w:rFonts w:ascii="Calibri" w:hAnsi="Calibri"/>
        </w:rPr>
        <w:lastRenderedPageBreak/>
        <w:t>But the Hebrew language is making a specific point. God is really thinking about you. He’s saying, “I have always been thinking about you. I have always had a plan for you. I don't stop thinking about you.”</w:t>
      </w:r>
    </w:p>
    <w:p w14:paraId="7EE16499" w14:textId="77777777" w:rsidR="00EE5E42" w:rsidRPr="00EE5E42" w:rsidRDefault="00EE5E42" w:rsidP="00EE5E42">
      <w:pPr>
        <w:spacing w:line="276" w:lineRule="auto"/>
        <w:rPr>
          <w:rFonts w:ascii="Calibri" w:hAnsi="Calibri"/>
        </w:rPr>
      </w:pPr>
    </w:p>
    <w:p w14:paraId="27DD4E13" w14:textId="5B8EC1DD" w:rsidR="00EE5E42" w:rsidRPr="00EE5E42" w:rsidRDefault="00EE5E42" w:rsidP="00EE5E42">
      <w:pPr>
        <w:spacing w:line="276" w:lineRule="auto"/>
        <w:rPr>
          <w:rFonts w:ascii="Calibri" w:hAnsi="Calibri"/>
        </w:rPr>
      </w:pPr>
      <w:r w:rsidRPr="00EE5E42">
        <w:rPr>
          <w:rFonts w:ascii="Calibri" w:hAnsi="Calibri"/>
        </w:rPr>
        <w:t xml:space="preserve">God's plans are not just for us, but they're </w:t>
      </w:r>
      <w:r w:rsidR="003A798B">
        <w:rPr>
          <w:rFonts w:ascii="Calibri" w:hAnsi="Calibri"/>
        </w:rPr>
        <w:t xml:space="preserve">also </w:t>
      </w:r>
      <w:r w:rsidRPr="00EE5E42">
        <w:rPr>
          <w:rFonts w:ascii="Calibri" w:hAnsi="Calibri"/>
        </w:rPr>
        <w:t>towards us.</w:t>
      </w:r>
    </w:p>
    <w:p w14:paraId="7008F88E" w14:textId="77777777" w:rsidR="00EE5E42" w:rsidRPr="00EE5E42" w:rsidRDefault="00EE5E42" w:rsidP="00EE5E42">
      <w:pPr>
        <w:spacing w:line="276" w:lineRule="auto"/>
        <w:rPr>
          <w:rFonts w:ascii="Calibri" w:hAnsi="Calibri"/>
        </w:rPr>
      </w:pPr>
    </w:p>
    <w:p w14:paraId="23344EA2" w14:textId="04F71195" w:rsidR="00EE5E42" w:rsidRPr="00EE5E42" w:rsidRDefault="00EE5E42" w:rsidP="00EE5E42">
      <w:pPr>
        <w:spacing w:line="276" w:lineRule="auto"/>
        <w:rPr>
          <w:rFonts w:ascii="Calibri" w:hAnsi="Calibri"/>
        </w:rPr>
      </w:pPr>
      <w:r w:rsidRPr="00EE5E42">
        <w:rPr>
          <w:rFonts w:ascii="Calibri" w:hAnsi="Calibri"/>
        </w:rPr>
        <w:t>When I was in high school, I used to run on the cross-country team</w:t>
      </w:r>
      <w:r w:rsidR="003A798B">
        <w:rPr>
          <w:rFonts w:ascii="Calibri" w:hAnsi="Calibri"/>
        </w:rPr>
        <w:t>. My</w:t>
      </w:r>
      <w:r w:rsidRPr="00EE5E42">
        <w:rPr>
          <w:rFonts w:ascii="Calibri" w:hAnsi="Calibri"/>
        </w:rPr>
        <w:t xml:space="preserve"> favorite type of running was downhill wind-aided. That's the best kind of running – downhill with the wind blowing in your back. The worst kind of running is uphill. I still wonder, why did I do that? Why did I subject myself to such torture? It's kind of crazy. </w:t>
      </w:r>
    </w:p>
    <w:p w14:paraId="28B957D2" w14:textId="77777777" w:rsidR="00EE5E42" w:rsidRPr="00EE5E42" w:rsidRDefault="00EE5E42" w:rsidP="00EE5E42">
      <w:pPr>
        <w:spacing w:line="276" w:lineRule="auto"/>
        <w:rPr>
          <w:rFonts w:ascii="Calibri" w:hAnsi="Calibri"/>
        </w:rPr>
      </w:pPr>
    </w:p>
    <w:p w14:paraId="696AEB41" w14:textId="77777777" w:rsidR="00EE5E42" w:rsidRPr="00EE5E42" w:rsidRDefault="00EE5E42" w:rsidP="00EE5E42">
      <w:pPr>
        <w:spacing w:line="276" w:lineRule="auto"/>
        <w:rPr>
          <w:rFonts w:ascii="Calibri" w:hAnsi="Calibri"/>
        </w:rPr>
      </w:pPr>
      <w:r w:rsidRPr="00EE5E42">
        <w:rPr>
          <w:rFonts w:ascii="Calibri" w:hAnsi="Calibri"/>
        </w:rPr>
        <w:t>God's plans are towards us. It's like we're running downhill wind-aided because the plans and the thoughts of God are behind us and they are pushing us along. We're being aided along. We're running downhill because God's thoughts are with us.</w:t>
      </w:r>
    </w:p>
    <w:p w14:paraId="45CFFFE5" w14:textId="77777777" w:rsidR="00EE5E42" w:rsidRPr="00EE5E42" w:rsidRDefault="00EE5E42" w:rsidP="00EE5E42">
      <w:pPr>
        <w:spacing w:line="276" w:lineRule="auto"/>
        <w:rPr>
          <w:rFonts w:ascii="Calibri" w:hAnsi="Calibri"/>
        </w:rPr>
      </w:pPr>
    </w:p>
    <w:p w14:paraId="5798C184" w14:textId="77777777" w:rsidR="00EE5E42" w:rsidRPr="00EE5E42" w:rsidRDefault="00EE5E42" w:rsidP="00EE5E42">
      <w:pPr>
        <w:spacing w:line="276" w:lineRule="auto"/>
        <w:rPr>
          <w:rFonts w:ascii="Calibri" w:hAnsi="Calibri"/>
        </w:rPr>
      </w:pPr>
      <w:r w:rsidRPr="00EE5E42">
        <w:rPr>
          <w:rFonts w:ascii="Calibri" w:hAnsi="Calibri"/>
        </w:rPr>
        <w:t>The psalmist said in Psalm 139, “God, how precious your thoughts are to me. How vast their sum is. If I counted all of them, they would outnumber the grains of the sand: When I wake up, I'm still with you.”</w:t>
      </w:r>
    </w:p>
    <w:p w14:paraId="1A44D02E" w14:textId="77777777" w:rsidR="00EE5E42" w:rsidRPr="00EE5E42" w:rsidRDefault="00EE5E42" w:rsidP="00EE5E42">
      <w:pPr>
        <w:spacing w:line="276" w:lineRule="auto"/>
        <w:rPr>
          <w:rFonts w:ascii="Calibri" w:hAnsi="Calibri"/>
        </w:rPr>
      </w:pPr>
    </w:p>
    <w:p w14:paraId="5CF3256A" w14:textId="77777777" w:rsidR="00EE5E42" w:rsidRPr="00EE5E42" w:rsidRDefault="00EE5E42" w:rsidP="00EE5E42">
      <w:pPr>
        <w:spacing w:line="276" w:lineRule="auto"/>
        <w:rPr>
          <w:rFonts w:ascii="Calibri" w:hAnsi="Calibri"/>
        </w:rPr>
      </w:pPr>
      <w:r w:rsidRPr="00EE5E42">
        <w:rPr>
          <w:rFonts w:ascii="Calibri" w:hAnsi="Calibri"/>
        </w:rPr>
        <w:t xml:space="preserve">The psalmist says, “God has always been thinking about you. God has a plan for you. It is for good and not for evil.” God is pro you. No one has ever been more for you than God. </w:t>
      </w:r>
    </w:p>
    <w:p w14:paraId="76EF2FE4" w14:textId="77777777" w:rsidR="00EE5E42" w:rsidRPr="00EE5E42" w:rsidRDefault="00EE5E42" w:rsidP="00EE5E42">
      <w:pPr>
        <w:spacing w:line="276" w:lineRule="auto"/>
        <w:rPr>
          <w:rFonts w:ascii="Calibri" w:hAnsi="Calibri"/>
        </w:rPr>
      </w:pPr>
    </w:p>
    <w:p w14:paraId="510D3C9B" w14:textId="77777777" w:rsidR="00EE5E42" w:rsidRPr="00EE5E42" w:rsidRDefault="00EE5E42" w:rsidP="00EE5E42">
      <w:pPr>
        <w:spacing w:line="276" w:lineRule="auto"/>
        <w:rPr>
          <w:rFonts w:ascii="Calibri" w:hAnsi="Calibri"/>
        </w:rPr>
      </w:pPr>
      <w:r w:rsidRPr="00EE5E42">
        <w:rPr>
          <w:rFonts w:ascii="Calibri" w:hAnsi="Calibri"/>
        </w:rPr>
        <w:t xml:space="preserve">That means that you're not insignificant. In fact, Jeremiah 1:5 says that God even knew us before we were conceived. Can you believe that? Even before the egg and the sperm were united, God was thinking about you. You're not insignificant. You're not irrelevant. You're not an accident. God has been thinking about you. God has a plan for you. You're not overlooked. God has a plan for you. Because God has been thinking about you, He has a great plan for you. </w:t>
      </w:r>
    </w:p>
    <w:p w14:paraId="03DAED0A" w14:textId="77777777" w:rsidR="00EE5E42" w:rsidRPr="00EE5E42" w:rsidRDefault="00EE5E42" w:rsidP="00EE5E42">
      <w:pPr>
        <w:spacing w:line="276" w:lineRule="auto"/>
        <w:rPr>
          <w:rFonts w:ascii="Calibri" w:hAnsi="Calibri"/>
        </w:rPr>
      </w:pPr>
    </w:p>
    <w:p w14:paraId="00C44D3D" w14:textId="77777777" w:rsidR="00EE5E42" w:rsidRPr="00EE5E42" w:rsidRDefault="00EE5E42" w:rsidP="00EE5E42">
      <w:pPr>
        <w:spacing w:line="276" w:lineRule="auto"/>
        <w:rPr>
          <w:rFonts w:ascii="Calibri" w:hAnsi="Calibri"/>
        </w:rPr>
      </w:pPr>
      <w:r w:rsidRPr="00EE5E42">
        <w:rPr>
          <w:rFonts w:ascii="Calibri" w:hAnsi="Calibri"/>
        </w:rPr>
        <w:t xml:space="preserve">I love plans. Are there any planners here? Who loves to plan things out? Some people are just spontaneous people. I know people who go on vacation and just start driving. Just showing up. A lot of people don't like to plan. I love to plan things out. </w:t>
      </w:r>
    </w:p>
    <w:p w14:paraId="05D3BDE8" w14:textId="77777777" w:rsidR="00EE5E42" w:rsidRPr="00EE5E42" w:rsidRDefault="00EE5E42" w:rsidP="00EE5E42">
      <w:pPr>
        <w:spacing w:line="276" w:lineRule="auto"/>
        <w:rPr>
          <w:rFonts w:ascii="Calibri" w:hAnsi="Calibri"/>
        </w:rPr>
      </w:pPr>
    </w:p>
    <w:p w14:paraId="27292F39" w14:textId="7CCCC957" w:rsidR="00EE5E42" w:rsidRPr="00EE5E42" w:rsidRDefault="00EE5E42" w:rsidP="00EE5E42">
      <w:pPr>
        <w:spacing w:line="276" w:lineRule="auto"/>
        <w:rPr>
          <w:rFonts w:ascii="Calibri" w:hAnsi="Calibri"/>
        </w:rPr>
      </w:pPr>
      <w:r w:rsidRPr="00EE5E42">
        <w:rPr>
          <w:rFonts w:ascii="Calibri" w:hAnsi="Calibri"/>
        </w:rPr>
        <w:t>I'm all excited today because this afternoon is the debut of our fall basketball season. After two years of retirement, I'm coaching again. I'm real excited. Right after the late service, I'm going to run over to the gym, I'm going to do a quick wardrobe change</w:t>
      </w:r>
      <w:r w:rsidR="003A798B">
        <w:rPr>
          <w:rFonts w:ascii="Calibri" w:hAnsi="Calibri"/>
        </w:rPr>
        <w:t>,</w:t>
      </w:r>
      <w:r w:rsidRPr="00EE5E42">
        <w:rPr>
          <w:rFonts w:ascii="Calibri" w:hAnsi="Calibri"/>
        </w:rPr>
        <w:t xml:space="preserve"> and I'm going to lead the team. We're going to have a great game today and I'm so pumped. I haven't coached in two </w:t>
      </w:r>
      <w:r w:rsidRPr="00EE5E42">
        <w:rPr>
          <w:rFonts w:ascii="Calibri" w:hAnsi="Calibri"/>
        </w:rPr>
        <w:lastRenderedPageBreak/>
        <w:t>years, so I have all these plans. I woke up at 2 o'clock in the morning on Tuesday and I started thinking about all of the plans that I had for the team</w:t>
      </w:r>
      <w:r w:rsidR="003A798B">
        <w:rPr>
          <w:rFonts w:ascii="Calibri" w:hAnsi="Calibri"/>
        </w:rPr>
        <w:t xml:space="preserve"> b</w:t>
      </w:r>
      <w:r w:rsidRPr="00EE5E42">
        <w:rPr>
          <w:rFonts w:ascii="Calibri" w:hAnsi="Calibri"/>
        </w:rPr>
        <w:t xml:space="preserve">ecause I love to coach basketball. </w:t>
      </w:r>
    </w:p>
    <w:p w14:paraId="720556AF" w14:textId="77777777" w:rsidR="00EE5E42" w:rsidRPr="00EE5E42" w:rsidRDefault="00EE5E42" w:rsidP="00EE5E42">
      <w:pPr>
        <w:spacing w:line="276" w:lineRule="auto"/>
        <w:rPr>
          <w:rFonts w:ascii="Calibri" w:hAnsi="Calibri"/>
        </w:rPr>
      </w:pPr>
    </w:p>
    <w:p w14:paraId="735A01A3" w14:textId="77777777" w:rsidR="003A798B" w:rsidRDefault="00EE5E42" w:rsidP="00EE5E42">
      <w:pPr>
        <w:spacing w:line="276" w:lineRule="auto"/>
        <w:rPr>
          <w:rFonts w:ascii="Calibri" w:hAnsi="Calibri"/>
        </w:rPr>
      </w:pPr>
      <w:r w:rsidRPr="00EE5E42">
        <w:rPr>
          <w:rFonts w:ascii="Calibri" w:hAnsi="Calibri"/>
        </w:rPr>
        <w:t xml:space="preserve">I have to tell you, I have this one kid on the team. He says, “Coach, we've had two practices. My goal is to foul out every game.” He's 10. I said, “Son, you know that if you foul out, you can't play anymore. They put you on the bench.” “Coach, I want to foul out.” All the other kids are working on their jump shots, their layups, their passes. He's thinking of ways that he's going to clobber people. He's got the clothespin to the neck. He's got the shoulder shrug. He's got the booty bump. He’s got this whole thing orchestrated. That’s crazy. I'm afraid what he's going to do to the other team. I'm like, “Lord, how can I use somebody like that?” I have plans, though. </w:t>
      </w:r>
    </w:p>
    <w:p w14:paraId="4599873E" w14:textId="77777777" w:rsidR="003A798B" w:rsidRDefault="003A798B" w:rsidP="00EE5E42">
      <w:pPr>
        <w:spacing w:line="276" w:lineRule="auto"/>
        <w:rPr>
          <w:rFonts w:ascii="Calibri" w:hAnsi="Calibri"/>
        </w:rPr>
      </w:pPr>
    </w:p>
    <w:p w14:paraId="51DB623C" w14:textId="7086A094" w:rsidR="00EE5E42" w:rsidRPr="00EE5E42" w:rsidRDefault="00EE5E42" w:rsidP="00EE5E42">
      <w:pPr>
        <w:spacing w:line="276" w:lineRule="auto"/>
        <w:rPr>
          <w:rFonts w:ascii="Calibri" w:hAnsi="Calibri"/>
        </w:rPr>
      </w:pPr>
      <w:r w:rsidRPr="00EE5E42">
        <w:rPr>
          <w:rFonts w:ascii="Calibri" w:hAnsi="Calibri"/>
        </w:rPr>
        <w:t xml:space="preserve">I have little chubby kids and I have tall, skinny kids. I have big kids and I have little kids. I have kids that have played a lot and I have kids that haven't played ever before. I have plans for all of them. </w:t>
      </w:r>
    </w:p>
    <w:p w14:paraId="6854742E" w14:textId="77777777" w:rsidR="00EE5E42" w:rsidRPr="00EE5E42" w:rsidRDefault="00EE5E42" w:rsidP="00EE5E42">
      <w:pPr>
        <w:spacing w:line="276" w:lineRule="auto"/>
        <w:rPr>
          <w:rFonts w:ascii="Calibri" w:hAnsi="Calibri"/>
        </w:rPr>
      </w:pPr>
    </w:p>
    <w:p w14:paraId="0AFA077E" w14:textId="77777777" w:rsidR="00EE5E42" w:rsidRPr="00EE5E42" w:rsidRDefault="00EE5E42" w:rsidP="00EE5E42">
      <w:pPr>
        <w:spacing w:line="276" w:lineRule="auto"/>
        <w:rPr>
          <w:rFonts w:ascii="Calibri" w:hAnsi="Calibri"/>
        </w:rPr>
      </w:pPr>
      <w:r w:rsidRPr="00EE5E42">
        <w:rPr>
          <w:rFonts w:ascii="Calibri" w:hAnsi="Calibri"/>
        </w:rPr>
        <w:t xml:space="preserve">Last night, I went over to Dick's Sporting Goods and I bought my clipboard. I'm taking my coaching to a new level. I have plans. </w:t>
      </w:r>
    </w:p>
    <w:p w14:paraId="34FE2D23" w14:textId="77777777" w:rsidR="00EE5E42" w:rsidRPr="00EE5E42" w:rsidRDefault="00EE5E42" w:rsidP="00EE5E42">
      <w:pPr>
        <w:spacing w:line="276" w:lineRule="auto"/>
        <w:rPr>
          <w:rFonts w:ascii="Calibri" w:hAnsi="Calibri"/>
        </w:rPr>
      </w:pPr>
    </w:p>
    <w:p w14:paraId="161672AE" w14:textId="77777777" w:rsidR="00EE5E42" w:rsidRPr="00EE5E42" w:rsidRDefault="00EE5E42" w:rsidP="00EE5E42">
      <w:pPr>
        <w:spacing w:line="276" w:lineRule="auto"/>
        <w:rPr>
          <w:rFonts w:ascii="Calibri" w:hAnsi="Calibri"/>
        </w:rPr>
      </w:pPr>
      <w:r w:rsidRPr="00EE5E42">
        <w:rPr>
          <w:rFonts w:ascii="Calibri" w:hAnsi="Calibri"/>
        </w:rPr>
        <w:t xml:space="preserve">I wouldn't be thinking about the team if the team wasn't important to me. You only think about the things that matter. When it matters, you think about it. </w:t>
      </w:r>
    </w:p>
    <w:p w14:paraId="763A4451" w14:textId="77777777" w:rsidR="00EE5E42" w:rsidRPr="00EE5E42" w:rsidRDefault="00EE5E42" w:rsidP="00EE5E42">
      <w:pPr>
        <w:spacing w:line="276" w:lineRule="auto"/>
        <w:rPr>
          <w:rFonts w:ascii="Calibri" w:hAnsi="Calibri"/>
        </w:rPr>
      </w:pPr>
    </w:p>
    <w:p w14:paraId="345BBFBA" w14:textId="77777777" w:rsidR="00EE5E42" w:rsidRPr="00EE5E42" w:rsidRDefault="00EE5E42" w:rsidP="00EE5E42">
      <w:pPr>
        <w:spacing w:line="276" w:lineRule="auto"/>
        <w:rPr>
          <w:rFonts w:ascii="Calibri" w:hAnsi="Calibri"/>
        </w:rPr>
      </w:pPr>
      <w:r w:rsidRPr="00EE5E42">
        <w:rPr>
          <w:rFonts w:ascii="Calibri" w:hAnsi="Calibri"/>
        </w:rPr>
        <w:t xml:space="preserve">Long before I ever bought a clipboard, long before I ever became a coach, God had a game plan for your life. God had a clipboard. God had a strategy. God had a rationale. God had a reason. God had a purpose. God had a plan. Now our goal is to get in sync with the plan and the purposes of God so that we can run God's plays for our lives. </w:t>
      </w:r>
    </w:p>
    <w:p w14:paraId="3ED7166A" w14:textId="77777777" w:rsidR="00EE5E42" w:rsidRPr="00EE5E42" w:rsidRDefault="00EE5E42" w:rsidP="00EE5E42">
      <w:pPr>
        <w:spacing w:line="276" w:lineRule="auto"/>
        <w:rPr>
          <w:rFonts w:ascii="Calibri" w:hAnsi="Calibri"/>
        </w:rPr>
      </w:pPr>
    </w:p>
    <w:p w14:paraId="5C83C429" w14:textId="77777777" w:rsidR="00EE5E42" w:rsidRPr="00EE5E42" w:rsidRDefault="00EE5E42" w:rsidP="00EE5E42">
      <w:pPr>
        <w:spacing w:line="276" w:lineRule="auto"/>
        <w:rPr>
          <w:rFonts w:ascii="Calibri" w:hAnsi="Calibri"/>
        </w:rPr>
      </w:pPr>
      <w:r w:rsidRPr="00EE5E42">
        <w:rPr>
          <w:rFonts w:ascii="Calibri" w:hAnsi="Calibri"/>
        </w:rPr>
        <w:t xml:space="preserve">God has been thinking about you. God has plans for you. Don't ever believe for one moment that His plans for your life don't really matter. His plans matter. Don't leave God out of the planning. </w:t>
      </w:r>
    </w:p>
    <w:p w14:paraId="46094910" w14:textId="77777777" w:rsidR="00EE5E42" w:rsidRPr="00EE5E42" w:rsidRDefault="00EE5E42" w:rsidP="00EE5E42">
      <w:pPr>
        <w:spacing w:line="276" w:lineRule="auto"/>
        <w:rPr>
          <w:rFonts w:ascii="Calibri" w:hAnsi="Calibri"/>
        </w:rPr>
      </w:pPr>
    </w:p>
    <w:p w14:paraId="6D44C16D" w14:textId="77777777" w:rsidR="00EE5E42" w:rsidRPr="00EE5E42" w:rsidRDefault="00EE5E42" w:rsidP="00EE5E42">
      <w:pPr>
        <w:spacing w:line="276" w:lineRule="auto"/>
        <w:rPr>
          <w:rFonts w:ascii="Calibri" w:hAnsi="Calibri"/>
        </w:rPr>
      </w:pPr>
      <w:r w:rsidRPr="00EE5E42">
        <w:rPr>
          <w:rFonts w:ascii="Calibri" w:hAnsi="Calibri"/>
        </w:rPr>
        <w:t xml:space="preserve">Unfortunately, a lot of times what we do is we come up with the plan and then we pray and ask God to bless the plan that we have, rather than trying to figure out what God's game plan is for our life and then doing that. </w:t>
      </w:r>
    </w:p>
    <w:p w14:paraId="01BD71E8" w14:textId="77777777" w:rsidR="00EE5E42" w:rsidRPr="00EE5E42" w:rsidRDefault="00EE5E42" w:rsidP="00EE5E42">
      <w:pPr>
        <w:spacing w:line="276" w:lineRule="auto"/>
        <w:rPr>
          <w:rFonts w:ascii="Calibri" w:hAnsi="Calibri"/>
        </w:rPr>
      </w:pPr>
    </w:p>
    <w:p w14:paraId="5BC775C5" w14:textId="77777777" w:rsidR="00EE5E42" w:rsidRPr="00EE5E42" w:rsidRDefault="00EE5E42" w:rsidP="00EE5E42">
      <w:pPr>
        <w:spacing w:line="276" w:lineRule="auto"/>
        <w:rPr>
          <w:rFonts w:ascii="Calibri" w:hAnsi="Calibri"/>
        </w:rPr>
      </w:pPr>
      <w:r w:rsidRPr="00EE5E42">
        <w:rPr>
          <w:rFonts w:ascii="Calibri" w:hAnsi="Calibri"/>
        </w:rPr>
        <w:t xml:space="preserve">It's been said that success is finding the will of God, finding the plan of God and doing that. That's the goal of the Christian existence. Find out what God wants me to do, and go and do that. </w:t>
      </w:r>
    </w:p>
    <w:p w14:paraId="0DFDF205" w14:textId="77777777" w:rsidR="00EE5E42" w:rsidRPr="00EE5E42" w:rsidRDefault="00EE5E42" w:rsidP="00EE5E42">
      <w:pPr>
        <w:spacing w:line="276" w:lineRule="auto"/>
        <w:rPr>
          <w:rFonts w:ascii="Calibri" w:hAnsi="Calibri"/>
        </w:rPr>
      </w:pPr>
    </w:p>
    <w:p w14:paraId="623A6010" w14:textId="4DBD11F1" w:rsidR="00EE5E42" w:rsidRPr="00EE5E42" w:rsidRDefault="00EE5E42" w:rsidP="00EE5E42">
      <w:pPr>
        <w:spacing w:line="276" w:lineRule="auto"/>
        <w:rPr>
          <w:rFonts w:ascii="Calibri" w:hAnsi="Calibri"/>
        </w:rPr>
      </w:pPr>
      <w:r w:rsidRPr="00EE5E42">
        <w:rPr>
          <w:rFonts w:ascii="Calibri" w:hAnsi="Calibri"/>
        </w:rPr>
        <w:t>I think the greater question is, are we willing to go along with His plan that He has for us? Not does God have a plan</w:t>
      </w:r>
      <w:r w:rsidR="003A798B">
        <w:rPr>
          <w:rFonts w:ascii="Calibri" w:hAnsi="Calibri"/>
        </w:rPr>
        <w:t>?</w:t>
      </w:r>
      <w:r w:rsidRPr="00EE5E42">
        <w:rPr>
          <w:rFonts w:ascii="Calibri" w:hAnsi="Calibri"/>
        </w:rPr>
        <w:t xml:space="preserve"> Obviously He does. Am I willing to go with God's plan? </w:t>
      </w:r>
    </w:p>
    <w:p w14:paraId="74843321" w14:textId="77777777" w:rsidR="00EE5E42" w:rsidRPr="00EE5E42" w:rsidRDefault="00EE5E42" w:rsidP="00EE5E42">
      <w:pPr>
        <w:spacing w:line="276" w:lineRule="auto"/>
        <w:rPr>
          <w:rFonts w:ascii="Calibri" w:hAnsi="Calibri"/>
        </w:rPr>
      </w:pPr>
    </w:p>
    <w:p w14:paraId="0EAA79B8" w14:textId="77777777" w:rsidR="00EE5E42" w:rsidRPr="00EE5E42" w:rsidRDefault="00EE5E42" w:rsidP="00EE5E42">
      <w:pPr>
        <w:spacing w:line="276" w:lineRule="auto"/>
        <w:rPr>
          <w:rFonts w:ascii="Calibri" w:hAnsi="Calibri"/>
        </w:rPr>
      </w:pPr>
      <w:r w:rsidRPr="00EE5E42">
        <w:rPr>
          <w:rFonts w:ascii="Calibri" w:hAnsi="Calibri"/>
        </w:rPr>
        <w:t xml:space="preserve">Sometimes the plans of God are difficult. Sometimes the plans of God are challenging. Sometimes the plans of God are unorthodox. Sometimes the plans of God are bizarre at times. But God has a plan and God's been thinking about you. I'm never forgotten. </w:t>
      </w:r>
    </w:p>
    <w:p w14:paraId="3D0C3DB8" w14:textId="77777777" w:rsidR="00EE5E42" w:rsidRPr="00EE5E42" w:rsidRDefault="00EE5E42" w:rsidP="00EE5E42">
      <w:pPr>
        <w:spacing w:line="276" w:lineRule="auto"/>
        <w:rPr>
          <w:rFonts w:ascii="Calibri" w:hAnsi="Calibri"/>
        </w:rPr>
      </w:pPr>
    </w:p>
    <w:p w14:paraId="19A88653" w14:textId="51D4D8F5" w:rsidR="00EE5E42" w:rsidRPr="00EE5E42" w:rsidRDefault="00EE5E42" w:rsidP="00EE5E42">
      <w:pPr>
        <w:spacing w:line="276" w:lineRule="auto"/>
        <w:rPr>
          <w:rFonts w:ascii="Calibri" w:hAnsi="Calibri"/>
          <w:b/>
          <w:bCs/>
        </w:rPr>
      </w:pPr>
      <w:r w:rsidRPr="00EE5E42">
        <w:rPr>
          <w:rFonts w:ascii="Calibri" w:hAnsi="Calibri"/>
          <w:b/>
          <w:bCs/>
        </w:rPr>
        <w:t>2.</w:t>
      </w:r>
      <w:r w:rsidR="007F66AA">
        <w:rPr>
          <w:rFonts w:ascii="Calibri" w:hAnsi="Calibri"/>
          <w:b/>
          <w:bCs/>
        </w:rPr>
        <w:t xml:space="preserve"> </w:t>
      </w:r>
      <w:r w:rsidRPr="00EE5E42">
        <w:rPr>
          <w:rFonts w:ascii="Calibri" w:hAnsi="Calibri"/>
          <w:b/>
          <w:bCs/>
        </w:rPr>
        <w:t>I Am Full of Hope</w:t>
      </w:r>
    </w:p>
    <w:p w14:paraId="7135E6C1" w14:textId="77777777" w:rsidR="00EE5E42" w:rsidRPr="00EE5E42" w:rsidRDefault="00EE5E42" w:rsidP="00EE5E42">
      <w:pPr>
        <w:spacing w:line="276" w:lineRule="auto"/>
        <w:rPr>
          <w:rFonts w:ascii="Calibri" w:hAnsi="Calibri"/>
          <w:b/>
          <w:bCs/>
        </w:rPr>
      </w:pPr>
    </w:p>
    <w:p w14:paraId="3BE27AB1" w14:textId="77777777" w:rsidR="00EE5E42" w:rsidRPr="00EE5E42" w:rsidRDefault="00EE5E42" w:rsidP="00EE5E42">
      <w:pPr>
        <w:spacing w:line="276" w:lineRule="auto"/>
        <w:rPr>
          <w:rFonts w:ascii="Calibri" w:hAnsi="Calibri"/>
        </w:rPr>
      </w:pPr>
      <w:r w:rsidRPr="00EE5E42">
        <w:rPr>
          <w:rFonts w:ascii="Calibri" w:hAnsi="Calibri"/>
        </w:rPr>
        <w:t xml:space="preserve">I have a promise from God. I have hope today because I have a promise from God. The promise is that God has a plan for my life, and it is a plan to give me “a future and a hope.” Every one of us should be filled with hope. Hope and future because God's plan is to prosper us. </w:t>
      </w:r>
    </w:p>
    <w:p w14:paraId="7A89A673" w14:textId="77777777" w:rsidR="00EE5E42" w:rsidRPr="00EE5E42" w:rsidRDefault="00EE5E42" w:rsidP="00EE5E42">
      <w:pPr>
        <w:spacing w:line="276" w:lineRule="auto"/>
        <w:rPr>
          <w:rFonts w:ascii="Calibri" w:hAnsi="Calibri"/>
        </w:rPr>
      </w:pPr>
    </w:p>
    <w:p w14:paraId="0DC374EE" w14:textId="04A5FEEA" w:rsidR="00EE5E42" w:rsidRPr="00EE5E42" w:rsidRDefault="00EE5E42" w:rsidP="00EE5E42">
      <w:pPr>
        <w:spacing w:line="276" w:lineRule="auto"/>
        <w:rPr>
          <w:rFonts w:ascii="Calibri" w:hAnsi="Calibri"/>
        </w:rPr>
      </w:pPr>
      <w:r w:rsidRPr="00EE5E42">
        <w:rPr>
          <w:rFonts w:ascii="Calibri" w:hAnsi="Calibri"/>
        </w:rPr>
        <w:t xml:space="preserve">The New International Version says “prosper you.” The Christian Standard version says “plans for your welfare.” It's actually a word in the Hebrew language translated that we don't really have an English word for. It’s the Hebrew word “shalom.” </w:t>
      </w:r>
    </w:p>
    <w:p w14:paraId="1E697859" w14:textId="77777777" w:rsidR="00EE5E42" w:rsidRPr="00EE5E42" w:rsidRDefault="00EE5E42" w:rsidP="00EE5E42">
      <w:pPr>
        <w:spacing w:line="276" w:lineRule="auto"/>
        <w:rPr>
          <w:rFonts w:ascii="Calibri" w:hAnsi="Calibri"/>
        </w:rPr>
      </w:pPr>
    </w:p>
    <w:p w14:paraId="4F3AB66A" w14:textId="7555F522" w:rsidR="00EE5E42" w:rsidRPr="00EE5E42" w:rsidRDefault="00EE5E42" w:rsidP="00EE5E42">
      <w:pPr>
        <w:spacing w:line="276" w:lineRule="auto"/>
        <w:rPr>
          <w:rFonts w:ascii="Calibri" w:hAnsi="Calibri"/>
        </w:rPr>
      </w:pPr>
      <w:r w:rsidRPr="00EE5E42">
        <w:rPr>
          <w:rFonts w:ascii="Calibri" w:hAnsi="Calibri"/>
        </w:rPr>
        <w:t xml:space="preserve">Maybe you've heard the word “shalom” if you're Jewish or you have Jewish friends. We often think of the word “shalom” as meaning </w:t>
      </w:r>
      <w:r w:rsidR="007F66AA">
        <w:rPr>
          <w:rFonts w:ascii="Calibri" w:hAnsi="Calibri"/>
        </w:rPr>
        <w:t>“</w:t>
      </w:r>
      <w:r w:rsidRPr="00EE5E42">
        <w:rPr>
          <w:rFonts w:ascii="Calibri" w:hAnsi="Calibri"/>
        </w:rPr>
        <w:t>peace.</w:t>
      </w:r>
      <w:r w:rsidR="007F66AA">
        <w:rPr>
          <w:rFonts w:ascii="Calibri" w:hAnsi="Calibri"/>
        </w:rPr>
        <w:t>”</w:t>
      </w:r>
      <w:r w:rsidRPr="00EE5E42">
        <w:rPr>
          <w:rFonts w:ascii="Calibri" w:hAnsi="Calibri"/>
        </w:rPr>
        <w:t xml:space="preserve"> But the word “shalom” actually means a lot more than peace. Because it's such a profound word, we don't really have an English word that exactly says it. It's translated different ways in different versions of the Bible. But the word “shalom” doesn't just mean dollars and cents. It means things like peace, prosperity, provision, wholeness, completeness, tranquility, to be blessed. It's an all-encompassing word. That's the word that is used here, “shalom.” </w:t>
      </w:r>
    </w:p>
    <w:p w14:paraId="1A74D04F" w14:textId="77777777" w:rsidR="00EE5E42" w:rsidRPr="00EE5E42" w:rsidRDefault="00EE5E42" w:rsidP="00EE5E42">
      <w:pPr>
        <w:spacing w:line="276" w:lineRule="auto"/>
        <w:rPr>
          <w:rFonts w:ascii="Calibri" w:hAnsi="Calibri"/>
        </w:rPr>
      </w:pPr>
    </w:p>
    <w:p w14:paraId="0E682B56" w14:textId="7DF498C8" w:rsidR="00EE5E42" w:rsidRPr="00EE5E42" w:rsidRDefault="007F66AA" w:rsidP="00EE5E42">
      <w:pPr>
        <w:spacing w:line="276" w:lineRule="auto"/>
        <w:rPr>
          <w:rFonts w:ascii="Calibri" w:hAnsi="Calibri"/>
        </w:rPr>
      </w:pPr>
      <w:r>
        <w:rPr>
          <w:rFonts w:ascii="Calibri" w:hAnsi="Calibri"/>
        </w:rPr>
        <w:t>The</w:t>
      </w:r>
      <w:r w:rsidR="00EE5E42" w:rsidRPr="00EE5E42">
        <w:rPr>
          <w:rFonts w:ascii="Calibri" w:hAnsi="Calibri"/>
        </w:rPr>
        <w:t xml:space="preserve"> Scripture says, “For I know the plans that I have for you, they are plans for your shalom, for your welfare, for you to prosper, not for disaster, and that's why you should have a hope and a future.” </w:t>
      </w:r>
    </w:p>
    <w:p w14:paraId="4D534467" w14:textId="77777777" w:rsidR="00EE5E42" w:rsidRPr="00EE5E42" w:rsidRDefault="00EE5E42" w:rsidP="00EE5E42">
      <w:pPr>
        <w:spacing w:line="276" w:lineRule="auto"/>
        <w:rPr>
          <w:rFonts w:ascii="Calibri" w:hAnsi="Calibri"/>
        </w:rPr>
      </w:pPr>
    </w:p>
    <w:p w14:paraId="0E740C2C" w14:textId="77777777" w:rsidR="00EE5E42" w:rsidRPr="00EE5E42" w:rsidRDefault="00EE5E42" w:rsidP="00EE5E42">
      <w:pPr>
        <w:spacing w:line="276" w:lineRule="auto"/>
        <w:rPr>
          <w:rFonts w:ascii="Calibri" w:hAnsi="Calibri"/>
        </w:rPr>
      </w:pPr>
      <w:r w:rsidRPr="00EE5E42">
        <w:rPr>
          <w:rFonts w:ascii="Calibri" w:hAnsi="Calibri"/>
        </w:rPr>
        <w:t xml:space="preserve">God has a future for you. The Lord has a plan. God is good. Tomorrow is a new opportunity. </w:t>
      </w:r>
    </w:p>
    <w:p w14:paraId="1503A4EA" w14:textId="77777777" w:rsidR="00EE5E42" w:rsidRPr="00EE5E42" w:rsidRDefault="00EE5E42" w:rsidP="00EE5E42">
      <w:pPr>
        <w:spacing w:line="276" w:lineRule="auto"/>
        <w:rPr>
          <w:rFonts w:ascii="Calibri" w:hAnsi="Calibri"/>
        </w:rPr>
      </w:pPr>
    </w:p>
    <w:p w14:paraId="3C4794CF" w14:textId="77777777" w:rsidR="007F66AA" w:rsidRDefault="00EE5E42" w:rsidP="00EE5E42">
      <w:pPr>
        <w:spacing w:line="276" w:lineRule="auto"/>
        <w:rPr>
          <w:rFonts w:ascii="Calibri" w:hAnsi="Calibri"/>
        </w:rPr>
      </w:pPr>
      <w:r w:rsidRPr="00EE5E42">
        <w:rPr>
          <w:rFonts w:ascii="Calibri" w:hAnsi="Calibri"/>
        </w:rPr>
        <w:t xml:space="preserve">I love the fact that God has given us new days. Was that genius? God could have created the world where the days just kept going and going. There are 24 hours. Sometimes there are days I want to put behind me. There are some weeks that I want to forget about. There are some years that I celebrated when they were over. I was so glad last year was over. Praise God. But I'm excited about the new year. God has given me a hope and a future. </w:t>
      </w:r>
    </w:p>
    <w:p w14:paraId="15A3A767" w14:textId="77777777" w:rsidR="007F66AA" w:rsidRDefault="007F66AA" w:rsidP="00EE5E42">
      <w:pPr>
        <w:spacing w:line="276" w:lineRule="auto"/>
        <w:rPr>
          <w:rFonts w:ascii="Calibri" w:hAnsi="Calibri"/>
        </w:rPr>
      </w:pPr>
    </w:p>
    <w:p w14:paraId="47DA6FF0" w14:textId="2124A391" w:rsidR="00EE5E42" w:rsidRPr="00EE5E42" w:rsidRDefault="00EE5E42" w:rsidP="00EE5E42">
      <w:pPr>
        <w:spacing w:line="276" w:lineRule="auto"/>
        <w:rPr>
          <w:rFonts w:ascii="Calibri" w:hAnsi="Calibri"/>
        </w:rPr>
      </w:pPr>
      <w:r w:rsidRPr="00EE5E42">
        <w:rPr>
          <w:rFonts w:ascii="Calibri" w:hAnsi="Calibri"/>
        </w:rPr>
        <w:t xml:space="preserve">Sometimes we have to let some things go in the past so we can embrace the things that God has for us in the days to come. There's a new day physically. There's a new day spiritually. We have a new day. It’s a new opportunity. </w:t>
      </w:r>
    </w:p>
    <w:p w14:paraId="2205163E" w14:textId="77777777" w:rsidR="00EE5E42" w:rsidRPr="00EE5E42" w:rsidRDefault="00EE5E42" w:rsidP="00EE5E42">
      <w:pPr>
        <w:spacing w:line="276" w:lineRule="auto"/>
        <w:rPr>
          <w:rFonts w:ascii="Calibri" w:hAnsi="Calibri"/>
        </w:rPr>
      </w:pPr>
    </w:p>
    <w:p w14:paraId="38330A03" w14:textId="77777777" w:rsidR="00EE5E42" w:rsidRPr="00EE5E42" w:rsidRDefault="00EE5E42" w:rsidP="00EE5E42">
      <w:pPr>
        <w:spacing w:line="276" w:lineRule="auto"/>
        <w:rPr>
          <w:rFonts w:ascii="Calibri" w:hAnsi="Calibri"/>
        </w:rPr>
      </w:pPr>
      <w:r w:rsidRPr="00EE5E42">
        <w:rPr>
          <w:rFonts w:ascii="Calibri" w:hAnsi="Calibri"/>
        </w:rPr>
        <w:t>Hope really is a confident expectation. When you have hope, you have a confident expectation in the Lord. You may not know exactly where God's taking you and you may not know exactly how this is going to work out, but you know you have a confident expectation that God is going to lead you along the way. God is going to direct you. God is going to show you.</w:t>
      </w:r>
    </w:p>
    <w:p w14:paraId="1913E57E" w14:textId="77777777" w:rsidR="00EE5E42" w:rsidRPr="00EE5E42" w:rsidRDefault="00EE5E42" w:rsidP="00EE5E42">
      <w:pPr>
        <w:spacing w:line="276" w:lineRule="auto"/>
        <w:rPr>
          <w:rFonts w:ascii="Calibri" w:hAnsi="Calibri"/>
        </w:rPr>
      </w:pPr>
    </w:p>
    <w:p w14:paraId="2B57C26E" w14:textId="0CB23D90" w:rsidR="00EE5E42" w:rsidRPr="00EE5E42" w:rsidRDefault="00EE5E42" w:rsidP="00EE5E42">
      <w:pPr>
        <w:spacing w:line="276" w:lineRule="auto"/>
        <w:rPr>
          <w:rFonts w:ascii="Calibri" w:hAnsi="Calibri"/>
        </w:rPr>
      </w:pPr>
      <w:r w:rsidRPr="00EE5E42">
        <w:rPr>
          <w:rFonts w:ascii="Calibri" w:hAnsi="Calibri"/>
        </w:rPr>
        <w:t>When we aren't focused on God's plans for the future</w:t>
      </w:r>
      <w:r w:rsidR="007F66AA">
        <w:rPr>
          <w:rFonts w:ascii="Calibri" w:hAnsi="Calibri"/>
        </w:rPr>
        <w:t>, w</w:t>
      </w:r>
      <w:r w:rsidRPr="00EE5E42">
        <w:rPr>
          <w:rFonts w:ascii="Calibri" w:hAnsi="Calibri"/>
        </w:rPr>
        <w:t xml:space="preserve">e think about things like alienation. I'm all by myself. No shalom. Sometimes we think about self-condemnation. No shalom. No future and hope. Suicide. No future and hope. Why would somebody take their life? They feel like there is no future, there is no hope. In fact, the number two cause of death among people 15-34 in our country is suicide. Why would a young person take their life when they have their whole life in front of them? Because they don't have a hope. They don't have a future. They don't know that God has a game plan. They don't know that God's been thinking about them. They don't know that God wants to prosper them and to bless them. No shalom. </w:t>
      </w:r>
    </w:p>
    <w:p w14:paraId="60CABD84" w14:textId="77777777" w:rsidR="00EE5E42" w:rsidRPr="00EE5E42" w:rsidRDefault="00EE5E42" w:rsidP="00EE5E42">
      <w:pPr>
        <w:spacing w:line="276" w:lineRule="auto"/>
        <w:rPr>
          <w:rFonts w:ascii="Calibri" w:hAnsi="Calibri"/>
        </w:rPr>
      </w:pPr>
    </w:p>
    <w:p w14:paraId="5CD55CB3" w14:textId="77777777" w:rsidR="00EE5E42" w:rsidRPr="00EE5E42" w:rsidRDefault="00EE5E42" w:rsidP="00EE5E42">
      <w:pPr>
        <w:spacing w:line="276" w:lineRule="auto"/>
        <w:rPr>
          <w:rFonts w:ascii="Calibri" w:hAnsi="Calibri"/>
        </w:rPr>
      </w:pPr>
      <w:r w:rsidRPr="00EE5E42">
        <w:rPr>
          <w:rFonts w:ascii="Calibri" w:hAnsi="Calibri"/>
        </w:rPr>
        <w:t xml:space="preserve">When we feel thoughts of anger and apathy, no shalom. Sometimes we are our own worst critics, but God wants to give us hope. </w:t>
      </w:r>
    </w:p>
    <w:p w14:paraId="00522083" w14:textId="77777777" w:rsidR="00EE5E42" w:rsidRPr="00EE5E42" w:rsidRDefault="00EE5E42" w:rsidP="00EE5E42">
      <w:pPr>
        <w:spacing w:line="276" w:lineRule="auto"/>
        <w:rPr>
          <w:rFonts w:ascii="Calibri" w:hAnsi="Calibri"/>
        </w:rPr>
      </w:pPr>
    </w:p>
    <w:p w14:paraId="69B60120" w14:textId="77777777" w:rsidR="00EE5E42" w:rsidRPr="00EE5E42" w:rsidRDefault="00EE5E42" w:rsidP="00EE5E42">
      <w:pPr>
        <w:spacing w:line="276" w:lineRule="auto"/>
        <w:rPr>
          <w:rFonts w:ascii="Calibri" w:hAnsi="Calibri"/>
        </w:rPr>
      </w:pPr>
      <w:r w:rsidRPr="00EE5E42">
        <w:rPr>
          <w:rFonts w:ascii="Calibri" w:hAnsi="Calibri"/>
        </w:rPr>
        <w:t>The audience of Jeremiah’s book was filled with the people who had lost hope. The city of Jerusalem is known as the city of peace. It's kind of interesting it's called the city of peace because people have been fighting over the city of Jerusalem for thousands of years. But the word “Jeru-</w:t>
      </w:r>
      <w:proofErr w:type="spellStart"/>
      <w:r w:rsidRPr="00EE5E42">
        <w:rPr>
          <w:rFonts w:ascii="Calibri" w:hAnsi="Calibri"/>
        </w:rPr>
        <w:t>salem</w:t>
      </w:r>
      <w:proofErr w:type="spellEnd"/>
      <w:r w:rsidRPr="00EE5E42">
        <w:rPr>
          <w:rFonts w:ascii="Calibri" w:hAnsi="Calibri"/>
        </w:rPr>
        <w:t>,” that last phrase “</w:t>
      </w:r>
      <w:proofErr w:type="spellStart"/>
      <w:r w:rsidRPr="00EE5E42">
        <w:rPr>
          <w:rFonts w:ascii="Calibri" w:hAnsi="Calibri"/>
        </w:rPr>
        <w:t>salem</w:t>
      </w:r>
      <w:proofErr w:type="spellEnd"/>
      <w:r w:rsidRPr="00EE5E42">
        <w:rPr>
          <w:rFonts w:ascii="Calibri" w:hAnsi="Calibri"/>
        </w:rPr>
        <w:t>” is a form of shalom. That's where you get the city of peace – Jeru-</w:t>
      </w:r>
      <w:proofErr w:type="spellStart"/>
      <w:r w:rsidRPr="00EE5E42">
        <w:rPr>
          <w:rFonts w:ascii="Calibri" w:hAnsi="Calibri"/>
        </w:rPr>
        <w:t>salem</w:t>
      </w:r>
      <w:proofErr w:type="spellEnd"/>
      <w:r w:rsidRPr="00EE5E42">
        <w:rPr>
          <w:rFonts w:ascii="Calibri" w:hAnsi="Calibri"/>
        </w:rPr>
        <w:t xml:space="preserve">. The city of peace. </w:t>
      </w:r>
    </w:p>
    <w:p w14:paraId="06562A08" w14:textId="77777777" w:rsidR="00EE5E42" w:rsidRPr="00EE5E42" w:rsidRDefault="00EE5E42" w:rsidP="00EE5E42">
      <w:pPr>
        <w:spacing w:line="276" w:lineRule="auto"/>
        <w:rPr>
          <w:rFonts w:ascii="Calibri" w:hAnsi="Calibri"/>
        </w:rPr>
      </w:pPr>
    </w:p>
    <w:p w14:paraId="32972B01" w14:textId="77777777" w:rsidR="00EE5E42" w:rsidRPr="00EE5E42" w:rsidRDefault="00EE5E42" w:rsidP="00EE5E42">
      <w:pPr>
        <w:spacing w:line="276" w:lineRule="auto"/>
        <w:rPr>
          <w:rFonts w:ascii="Calibri" w:hAnsi="Calibri"/>
        </w:rPr>
      </w:pPr>
      <w:r w:rsidRPr="00EE5E42">
        <w:rPr>
          <w:rFonts w:ascii="Calibri" w:hAnsi="Calibri"/>
        </w:rPr>
        <w:t>The people who were in Babylon were trying to get back to the city of peace because they were exiled in a place where they did not want to be. You may not be trying to get back to the city of Jerusalem, but you're trying to get to a place of peace. Everybody wants to journey back to the place of peace. The way that we find peace is we have to recognize that God has a hope and a future for us. It's not over.</w:t>
      </w:r>
    </w:p>
    <w:p w14:paraId="6C59A4BF" w14:textId="77777777" w:rsidR="00EE5E42" w:rsidRPr="00EE5E42" w:rsidRDefault="00EE5E42" w:rsidP="00EE5E42">
      <w:pPr>
        <w:spacing w:line="276" w:lineRule="auto"/>
        <w:rPr>
          <w:rFonts w:ascii="Calibri" w:hAnsi="Calibri"/>
        </w:rPr>
      </w:pPr>
    </w:p>
    <w:p w14:paraId="461215FE" w14:textId="2DCCF382" w:rsidR="00EE5E42" w:rsidRPr="00EE5E42" w:rsidRDefault="00EE5E42" w:rsidP="00EE5E42">
      <w:pPr>
        <w:spacing w:line="276" w:lineRule="auto"/>
        <w:rPr>
          <w:rFonts w:ascii="Calibri" w:hAnsi="Calibri"/>
        </w:rPr>
      </w:pPr>
      <w:r w:rsidRPr="00EE5E42">
        <w:rPr>
          <w:rFonts w:ascii="Calibri" w:hAnsi="Calibri"/>
        </w:rPr>
        <w:t xml:space="preserve">You may have made some really bad mistakes. You may have looked back on the last few months of your life and thought, “How in the world did I get here? Why did I make that choice? </w:t>
      </w:r>
      <w:r w:rsidRPr="00EE5E42">
        <w:rPr>
          <w:rFonts w:ascii="Calibri" w:hAnsi="Calibri"/>
        </w:rPr>
        <w:lastRenderedPageBreak/>
        <w:t xml:space="preserve">Why did I say that? Why did I go there? Why did I do that?” </w:t>
      </w:r>
      <w:r w:rsidR="007F66AA">
        <w:rPr>
          <w:rFonts w:ascii="Calibri" w:hAnsi="Calibri"/>
        </w:rPr>
        <w:t>I</w:t>
      </w:r>
      <w:r w:rsidRPr="00EE5E42">
        <w:rPr>
          <w:rFonts w:ascii="Calibri" w:hAnsi="Calibri"/>
        </w:rPr>
        <w:t xml:space="preserve">n spite of that, God can still orchestrate His plan in your life. Don't believe anything different from that. </w:t>
      </w:r>
    </w:p>
    <w:p w14:paraId="3EE28C9D" w14:textId="77777777" w:rsidR="00EE5E42" w:rsidRPr="00EE5E42" w:rsidRDefault="00EE5E42" w:rsidP="00EE5E42">
      <w:pPr>
        <w:spacing w:line="276" w:lineRule="auto"/>
        <w:rPr>
          <w:rFonts w:ascii="Calibri" w:hAnsi="Calibri"/>
        </w:rPr>
      </w:pPr>
    </w:p>
    <w:p w14:paraId="143926A0" w14:textId="25EA6317" w:rsidR="00EE5E42" w:rsidRPr="00EE5E42" w:rsidRDefault="00EE5E42" w:rsidP="00EE5E42">
      <w:pPr>
        <w:spacing w:line="276" w:lineRule="auto"/>
        <w:rPr>
          <w:rFonts w:ascii="Calibri" w:hAnsi="Calibri"/>
        </w:rPr>
      </w:pPr>
      <w:r w:rsidRPr="00EE5E42">
        <w:rPr>
          <w:rFonts w:ascii="Calibri" w:hAnsi="Calibri"/>
        </w:rPr>
        <w:t xml:space="preserve">That means that we should have a great spirit of expectation as to the future and the hope that God has for us. I hope you wake up every morning excited about what God is going to do in your life. I know you have some pain. I know there's some struggle and some heartache and all that, but with great expectation we look forward to the days ahead to see what God has for us. Because I am full of hope. </w:t>
      </w:r>
    </w:p>
    <w:p w14:paraId="6F8B7574" w14:textId="77777777" w:rsidR="00EE5E42" w:rsidRPr="00EE5E42" w:rsidRDefault="00EE5E42" w:rsidP="00EE5E42">
      <w:pPr>
        <w:spacing w:line="276" w:lineRule="auto"/>
        <w:rPr>
          <w:rFonts w:ascii="Calibri" w:hAnsi="Calibri"/>
        </w:rPr>
      </w:pPr>
    </w:p>
    <w:p w14:paraId="5425DF39" w14:textId="77777777" w:rsidR="00EE5E42" w:rsidRPr="00EE5E42" w:rsidRDefault="00EE5E42" w:rsidP="00EE5E42">
      <w:pPr>
        <w:spacing w:line="276" w:lineRule="auto"/>
        <w:rPr>
          <w:rFonts w:ascii="Calibri" w:hAnsi="Calibri"/>
          <w:b/>
          <w:bCs/>
        </w:rPr>
      </w:pPr>
      <w:r w:rsidRPr="00EE5E42">
        <w:rPr>
          <w:rFonts w:ascii="Calibri" w:hAnsi="Calibri"/>
          <w:b/>
          <w:bCs/>
        </w:rPr>
        <w:t>3. I Am Blessed While I Wait</w:t>
      </w:r>
    </w:p>
    <w:p w14:paraId="4BF15FC1" w14:textId="77777777" w:rsidR="00EE5E42" w:rsidRPr="00EE5E42" w:rsidRDefault="00EE5E42" w:rsidP="00EE5E42">
      <w:pPr>
        <w:spacing w:line="276" w:lineRule="auto"/>
        <w:rPr>
          <w:rFonts w:ascii="Calibri" w:hAnsi="Calibri"/>
        </w:rPr>
      </w:pPr>
    </w:p>
    <w:p w14:paraId="05F344FC" w14:textId="77777777" w:rsidR="00EE5E42" w:rsidRPr="00EE5E42" w:rsidRDefault="00EE5E42" w:rsidP="00EE5E42">
      <w:pPr>
        <w:spacing w:line="276" w:lineRule="auto"/>
        <w:rPr>
          <w:rFonts w:ascii="Calibri" w:hAnsi="Calibri"/>
        </w:rPr>
      </w:pPr>
      <w:r w:rsidRPr="00EE5E42">
        <w:rPr>
          <w:rFonts w:ascii="Calibri" w:hAnsi="Calibri"/>
        </w:rPr>
        <w:t>“This is what the Lord of Armies, the God of Israel, says to all the exiles I deported from Jerusalem to Babylon: ‘Build houses and live in them. Plant gardens and eat their produce. Find wives for yourselves and have sons and daughters. Find wives for your sons and give your daughters to men in marriage so that they may bear sons and daughters. Multiply there; do not decrease. Pursue the well-being of the city I have deported you to. Pray to the Lord on its behalf, for when it thrives, you will thrive’” (Jeremiah 29:4-7).</w:t>
      </w:r>
    </w:p>
    <w:p w14:paraId="60AA312A" w14:textId="77777777" w:rsidR="00EE5E42" w:rsidRPr="00EE5E42" w:rsidRDefault="00EE5E42" w:rsidP="00EE5E42">
      <w:pPr>
        <w:spacing w:line="276" w:lineRule="auto"/>
        <w:rPr>
          <w:rFonts w:ascii="Calibri" w:hAnsi="Calibri"/>
        </w:rPr>
      </w:pPr>
    </w:p>
    <w:p w14:paraId="7C2D0C3E" w14:textId="77777777" w:rsidR="00EE5E42" w:rsidRPr="00EE5E42" w:rsidRDefault="00EE5E42" w:rsidP="00EE5E42">
      <w:pPr>
        <w:spacing w:line="276" w:lineRule="auto"/>
        <w:rPr>
          <w:rFonts w:ascii="Calibri" w:hAnsi="Calibri"/>
        </w:rPr>
      </w:pPr>
      <w:r w:rsidRPr="00EE5E42">
        <w:rPr>
          <w:rFonts w:ascii="Calibri" w:hAnsi="Calibri"/>
        </w:rPr>
        <w:t xml:space="preserve">God goes all HGTV on the Israelites here. He says, “While you're waiting to get back to Jerusalem, to the city of peace, while you're in exile, bloom where you're planted. Stay where you are. Do what you have to do right where you are.” </w:t>
      </w:r>
    </w:p>
    <w:p w14:paraId="673BAD9E" w14:textId="77777777" w:rsidR="00EE5E42" w:rsidRPr="00EE5E42" w:rsidRDefault="00EE5E42" w:rsidP="00EE5E42">
      <w:pPr>
        <w:spacing w:line="276" w:lineRule="auto"/>
        <w:rPr>
          <w:rFonts w:ascii="Calibri" w:hAnsi="Calibri"/>
        </w:rPr>
      </w:pPr>
    </w:p>
    <w:p w14:paraId="7780736B" w14:textId="41C5672C" w:rsidR="00EE5E42" w:rsidRPr="00EE5E42" w:rsidRDefault="00EE5E42" w:rsidP="00EE5E42">
      <w:pPr>
        <w:spacing w:line="276" w:lineRule="auto"/>
        <w:rPr>
          <w:rFonts w:ascii="Calibri" w:hAnsi="Calibri"/>
        </w:rPr>
      </w:pPr>
      <w:r w:rsidRPr="00EE5E42">
        <w:rPr>
          <w:rFonts w:ascii="Calibri" w:hAnsi="Calibri"/>
        </w:rPr>
        <w:t>A lot of times we think, “I can't be happy in life because I'm not at that place that I want to be.” We focus on that one area of our life. That's frustrating. We have a lot of plates that we sp</w:t>
      </w:r>
      <w:r w:rsidR="0054084A">
        <w:rPr>
          <w:rFonts w:ascii="Calibri" w:hAnsi="Calibri"/>
        </w:rPr>
        <w:t>in</w:t>
      </w:r>
      <w:r w:rsidRPr="00EE5E42">
        <w:rPr>
          <w:rFonts w:ascii="Calibri" w:hAnsi="Calibri"/>
        </w:rPr>
        <w:t xml:space="preserve">. We have a family life. We have a marriage. We have a financial life. We have a career. We have a church life. We have a spiritual life. We have a friendship life. We have all these plates. Sometimes we're spinning all these plates and we're trying to get all of them to go at the right speed at the right pace because we want to have this great life. But we look at our lives and, for most people, we probably have some of those plates that are spinning and doing very well and then we have some other areas that are just frustrating us to no end. </w:t>
      </w:r>
    </w:p>
    <w:p w14:paraId="15D8B4BA" w14:textId="77777777" w:rsidR="00EE5E42" w:rsidRPr="00EE5E42" w:rsidRDefault="00EE5E42" w:rsidP="00EE5E42">
      <w:pPr>
        <w:spacing w:line="276" w:lineRule="auto"/>
        <w:rPr>
          <w:rFonts w:ascii="Calibri" w:hAnsi="Calibri"/>
        </w:rPr>
      </w:pPr>
    </w:p>
    <w:p w14:paraId="359A09EE" w14:textId="77777777" w:rsidR="00EE5E42" w:rsidRPr="00EE5E42" w:rsidRDefault="00EE5E42" w:rsidP="00EE5E42">
      <w:pPr>
        <w:spacing w:line="276" w:lineRule="auto"/>
        <w:rPr>
          <w:rFonts w:ascii="Calibri" w:hAnsi="Calibri"/>
        </w:rPr>
      </w:pPr>
      <w:r w:rsidRPr="00EE5E42">
        <w:rPr>
          <w:rFonts w:ascii="Calibri" w:hAnsi="Calibri"/>
        </w:rPr>
        <w:t>Your marriage may be doing great, but your kids may be struggling. Maybe your finances are going really well, but your family is really struggling. Maybe you're growing in your faith, but you're really hurting because you don't have that many friends. We’re trying to spin all these plates at the same time.</w:t>
      </w:r>
    </w:p>
    <w:p w14:paraId="717BB870" w14:textId="77777777" w:rsidR="00EE5E42" w:rsidRPr="00EE5E42" w:rsidRDefault="00EE5E42" w:rsidP="00EE5E42">
      <w:pPr>
        <w:spacing w:line="276" w:lineRule="auto"/>
        <w:rPr>
          <w:rFonts w:ascii="Calibri" w:hAnsi="Calibri"/>
        </w:rPr>
      </w:pPr>
    </w:p>
    <w:p w14:paraId="325F9DBE" w14:textId="77777777" w:rsidR="00EE5E42" w:rsidRPr="00EE5E42" w:rsidRDefault="00EE5E42" w:rsidP="00EE5E42">
      <w:pPr>
        <w:spacing w:line="276" w:lineRule="auto"/>
        <w:rPr>
          <w:rFonts w:ascii="Calibri" w:hAnsi="Calibri"/>
        </w:rPr>
      </w:pPr>
      <w:r w:rsidRPr="00EE5E42">
        <w:rPr>
          <w:rFonts w:ascii="Calibri" w:hAnsi="Calibri"/>
        </w:rPr>
        <w:lastRenderedPageBreak/>
        <w:t xml:space="preserve">Jeremiah gives a word to the people. He says, “While you're waiting to get back to Jerusalem, while you're still in exile, build some homes, establish some gardens, get married, have some children, have some grandbabies. Do good for the city. Live where you are. Do what you can with what you've got. I know it's not the end, I know it's not the place that you really want to be, but you can still be blessed where you are.” </w:t>
      </w:r>
    </w:p>
    <w:p w14:paraId="19336202" w14:textId="77777777" w:rsidR="00EE5E42" w:rsidRPr="00EE5E42" w:rsidRDefault="00EE5E42" w:rsidP="00EE5E42">
      <w:pPr>
        <w:spacing w:line="276" w:lineRule="auto"/>
        <w:rPr>
          <w:rFonts w:ascii="Calibri" w:hAnsi="Calibri"/>
        </w:rPr>
      </w:pPr>
    </w:p>
    <w:p w14:paraId="6343B45A" w14:textId="77777777" w:rsidR="00EE5E42" w:rsidRPr="00EE5E42" w:rsidRDefault="00EE5E42" w:rsidP="00EE5E42">
      <w:pPr>
        <w:spacing w:line="276" w:lineRule="auto"/>
        <w:rPr>
          <w:rFonts w:ascii="Calibri" w:hAnsi="Calibri"/>
        </w:rPr>
      </w:pPr>
      <w:r w:rsidRPr="00EE5E42">
        <w:rPr>
          <w:rFonts w:ascii="Calibri" w:hAnsi="Calibri"/>
        </w:rPr>
        <w:t xml:space="preserve">I think many times we're holding out for this ultimate blessing, this ultimate experience in life where everything is dialed in and perfect and good and then I'll be happy. But then we waste our whole life waiting to get everything in proper balance. God says no, it isn’t like that. Work with what you’ve got. Do what you can. If your marriage is struggling, you have to work on your marriage. But if you're being blessed over here, celebrate that too. </w:t>
      </w:r>
    </w:p>
    <w:p w14:paraId="376AC16E" w14:textId="77777777" w:rsidR="00EE5E42" w:rsidRPr="00EE5E42" w:rsidRDefault="00EE5E42" w:rsidP="00EE5E42">
      <w:pPr>
        <w:spacing w:line="276" w:lineRule="auto"/>
        <w:rPr>
          <w:rFonts w:ascii="Calibri" w:hAnsi="Calibri"/>
        </w:rPr>
      </w:pPr>
    </w:p>
    <w:p w14:paraId="158B5F8C" w14:textId="77777777" w:rsidR="00EE5E42" w:rsidRPr="00EE5E42" w:rsidRDefault="00EE5E42" w:rsidP="00EE5E42">
      <w:pPr>
        <w:spacing w:line="276" w:lineRule="auto"/>
        <w:rPr>
          <w:rFonts w:ascii="Calibri" w:hAnsi="Calibri"/>
        </w:rPr>
      </w:pPr>
      <w:r w:rsidRPr="00EE5E42">
        <w:rPr>
          <w:rFonts w:ascii="Calibri" w:hAnsi="Calibri"/>
        </w:rPr>
        <w:t xml:space="preserve">He says to the people, “Be blessed while you wait.” </w:t>
      </w:r>
    </w:p>
    <w:p w14:paraId="1EDD3562" w14:textId="77777777" w:rsidR="00EE5E42" w:rsidRPr="00EE5E42" w:rsidRDefault="00EE5E42" w:rsidP="00EE5E42">
      <w:pPr>
        <w:spacing w:line="276" w:lineRule="auto"/>
        <w:rPr>
          <w:rFonts w:ascii="Calibri" w:hAnsi="Calibri"/>
        </w:rPr>
      </w:pPr>
    </w:p>
    <w:p w14:paraId="2755BAEF" w14:textId="0C84FC9A" w:rsidR="00EE5E42" w:rsidRPr="00EE5E42" w:rsidRDefault="00EE5E42" w:rsidP="00EE5E42">
      <w:pPr>
        <w:spacing w:line="276" w:lineRule="auto"/>
        <w:rPr>
          <w:rFonts w:ascii="Calibri" w:hAnsi="Calibri"/>
        </w:rPr>
      </w:pPr>
      <w:r w:rsidRPr="00EE5E42">
        <w:rPr>
          <w:rFonts w:ascii="Calibri" w:hAnsi="Calibri"/>
        </w:rPr>
        <w:t>Rarely are all areas of our lives going well at the same time. If that's you today, please write a book and give me a copy. I’d love to read that. If you've got it all figured out</w:t>
      </w:r>
      <w:r w:rsidR="000D5271">
        <w:rPr>
          <w:rFonts w:ascii="Calibri" w:hAnsi="Calibri"/>
        </w:rPr>
        <w:t xml:space="preserve"> and e</w:t>
      </w:r>
      <w:r w:rsidRPr="00EE5E42">
        <w:rPr>
          <w:rFonts w:ascii="Calibri" w:hAnsi="Calibri"/>
        </w:rPr>
        <w:t xml:space="preserve">verything's great all the time. Probably not. But we can be hopeful because there are many things that God still has for us while we're holding out for maybe that one thing. </w:t>
      </w:r>
    </w:p>
    <w:p w14:paraId="1EF11D7F" w14:textId="77777777" w:rsidR="00EE5E42" w:rsidRPr="00EE5E42" w:rsidRDefault="00EE5E42" w:rsidP="00EE5E42">
      <w:pPr>
        <w:spacing w:line="276" w:lineRule="auto"/>
        <w:rPr>
          <w:rFonts w:ascii="Calibri" w:hAnsi="Calibri"/>
        </w:rPr>
      </w:pPr>
    </w:p>
    <w:p w14:paraId="23054D3B" w14:textId="77777777" w:rsidR="00EE5E42" w:rsidRPr="00EE5E42" w:rsidRDefault="00EE5E42" w:rsidP="00EE5E42">
      <w:pPr>
        <w:spacing w:line="276" w:lineRule="auto"/>
        <w:rPr>
          <w:rFonts w:ascii="Calibri" w:hAnsi="Calibri"/>
        </w:rPr>
      </w:pPr>
      <w:r w:rsidRPr="00EE5E42">
        <w:rPr>
          <w:rFonts w:ascii="Calibri" w:hAnsi="Calibri"/>
        </w:rPr>
        <w:t>He says, “Build some gardens. Have some have some grandbabies. Build a home. Renovate your home. Flip a house. Just settle down where you are. Enjoy where you are.”</w:t>
      </w:r>
    </w:p>
    <w:p w14:paraId="1D709DD6" w14:textId="77777777" w:rsidR="00EE5E42" w:rsidRPr="00EE5E42" w:rsidRDefault="00EE5E42" w:rsidP="00EE5E42">
      <w:pPr>
        <w:spacing w:line="276" w:lineRule="auto"/>
        <w:rPr>
          <w:rFonts w:ascii="Calibri" w:hAnsi="Calibri"/>
        </w:rPr>
      </w:pPr>
    </w:p>
    <w:p w14:paraId="0463E693" w14:textId="77777777" w:rsidR="00EE5E42" w:rsidRPr="00EE5E42" w:rsidRDefault="00EE5E42" w:rsidP="00EE5E42">
      <w:pPr>
        <w:spacing w:line="276" w:lineRule="auto"/>
        <w:rPr>
          <w:rFonts w:ascii="Calibri" w:hAnsi="Calibri"/>
        </w:rPr>
      </w:pPr>
      <w:r w:rsidRPr="00EE5E42">
        <w:rPr>
          <w:rFonts w:ascii="Calibri" w:hAnsi="Calibri"/>
        </w:rPr>
        <w:t xml:space="preserve">Have you learned to enjoy where you are while you're also pursuing where God's leading you? Are you so focused on getting to the next level that you can’t enjoy where you are? </w:t>
      </w:r>
    </w:p>
    <w:p w14:paraId="079141FD" w14:textId="77777777" w:rsidR="00EE5E42" w:rsidRPr="00EE5E42" w:rsidRDefault="00EE5E42" w:rsidP="00EE5E42">
      <w:pPr>
        <w:spacing w:line="276" w:lineRule="auto"/>
        <w:rPr>
          <w:rFonts w:ascii="Calibri" w:hAnsi="Calibri"/>
        </w:rPr>
      </w:pPr>
    </w:p>
    <w:p w14:paraId="6A9D3D4E" w14:textId="77777777" w:rsidR="00EE5E42" w:rsidRPr="00EE5E42" w:rsidRDefault="00EE5E42" w:rsidP="00EE5E42">
      <w:pPr>
        <w:spacing w:line="276" w:lineRule="auto"/>
        <w:rPr>
          <w:rFonts w:ascii="Calibri" w:hAnsi="Calibri"/>
        </w:rPr>
      </w:pPr>
      <w:r w:rsidRPr="00EE5E42">
        <w:rPr>
          <w:rFonts w:ascii="Calibri" w:hAnsi="Calibri"/>
        </w:rPr>
        <w:t>Jeremiah, the prophet said, “It’s going to be 70 years before you get back to Jerusalem. That's a long time. I don't want you just to sit around and have waited your whole life. What did you do? I just waited to get back to Jerusalem. In the meantime, God has other things that He wants you to do while you're holding out for the ultimate blessing.” Wow.</w:t>
      </w:r>
    </w:p>
    <w:p w14:paraId="2D45D498" w14:textId="77777777" w:rsidR="00EE5E42" w:rsidRPr="00EE5E42" w:rsidRDefault="00EE5E42" w:rsidP="00EE5E42">
      <w:pPr>
        <w:spacing w:line="276" w:lineRule="auto"/>
        <w:rPr>
          <w:rFonts w:ascii="Calibri" w:hAnsi="Calibri"/>
        </w:rPr>
      </w:pPr>
    </w:p>
    <w:p w14:paraId="6AF99D56" w14:textId="671CCB4E" w:rsidR="00EE5E42" w:rsidRPr="00EE5E42" w:rsidRDefault="00EE5E42" w:rsidP="00EE5E42">
      <w:pPr>
        <w:spacing w:line="276" w:lineRule="auto"/>
        <w:rPr>
          <w:rFonts w:ascii="Calibri" w:hAnsi="Calibri"/>
        </w:rPr>
      </w:pPr>
      <w:r w:rsidRPr="00EE5E42">
        <w:rPr>
          <w:rFonts w:ascii="Calibri" w:hAnsi="Calibri"/>
        </w:rPr>
        <w:t xml:space="preserve">He says, “You will recover everything that's been taken from you in 70 years.” That's a long time. Sometimes God's plans in God's timing take longer than our plans. I would have put this on the </w:t>
      </w:r>
      <w:r w:rsidR="000D5271">
        <w:rPr>
          <w:rFonts w:ascii="Calibri" w:hAnsi="Calibri"/>
        </w:rPr>
        <w:t>6</w:t>
      </w:r>
      <w:r w:rsidRPr="00EE5E42">
        <w:rPr>
          <w:rFonts w:ascii="Calibri" w:hAnsi="Calibri"/>
        </w:rPr>
        <w:t xml:space="preserve">-month plan. God said 70 years. </w:t>
      </w:r>
    </w:p>
    <w:p w14:paraId="0515EF72" w14:textId="77777777" w:rsidR="00EE5E42" w:rsidRPr="00EE5E42" w:rsidRDefault="00EE5E42" w:rsidP="00EE5E42">
      <w:pPr>
        <w:spacing w:line="276" w:lineRule="auto"/>
        <w:rPr>
          <w:rFonts w:ascii="Calibri" w:hAnsi="Calibri"/>
        </w:rPr>
      </w:pPr>
    </w:p>
    <w:p w14:paraId="358F9DFD" w14:textId="77777777" w:rsidR="00EE5E42" w:rsidRPr="00EE5E42" w:rsidRDefault="00EE5E42" w:rsidP="00EE5E42">
      <w:pPr>
        <w:spacing w:line="276" w:lineRule="auto"/>
        <w:rPr>
          <w:rFonts w:ascii="Calibri" w:hAnsi="Calibri"/>
        </w:rPr>
      </w:pPr>
      <w:r w:rsidRPr="00EE5E42">
        <w:rPr>
          <w:rFonts w:ascii="Calibri" w:hAnsi="Calibri"/>
        </w:rPr>
        <w:t>But while you're waiting, don't just sit around and cry yourself to sleep every night because there are still things to be done where you are.</w:t>
      </w:r>
    </w:p>
    <w:p w14:paraId="61ACC7E1" w14:textId="77777777" w:rsidR="00EE5E42" w:rsidRPr="00EE5E42" w:rsidRDefault="00EE5E42" w:rsidP="00EE5E42">
      <w:pPr>
        <w:spacing w:line="276" w:lineRule="auto"/>
        <w:rPr>
          <w:rFonts w:ascii="Calibri" w:hAnsi="Calibri"/>
        </w:rPr>
      </w:pPr>
    </w:p>
    <w:p w14:paraId="3C7CDBD4" w14:textId="77777777" w:rsidR="00EE5E42" w:rsidRPr="00EE5E42" w:rsidRDefault="00EE5E42" w:rsidP="00EE5E42">
      <w:pPr>
        <w:spacing w:line="276" w:lineRule="auto"/>
        <w:rPr>
          <w:rFonts w:ascii="Calibri" w:hAnsi="Calibri"/>
        </w:rPr>
      </w:pPr>
      <w:r w:rsidRPr="00EE5E42">
        <w:rPr>
          <w:rFonts w:ascii="Calibri" w:hAnsi="Calibri"/>
        </w:rPr>
        <w:lastRenderedPageBreak/>
        <w:t xml:space="preserve">God's promises for tough times causes us to realize that I'm blessed while I wait. I'm still blessed, even though I don't have everything I wish I had. I’m still working on some things in my life. I still have a long ways to go. But I'm still blessed. I'm going to focus on these things while I'm getting better over here. </w:t>
      </w:r>
    </w:p>
    <w:p w14:paraId="1D0A2CBC" w14:textId="77777777" w:rsidR="00EE5E42" w:rsidRPr="00EE5E42" w:rsidRDefault="00EE5E42" w:rsidP="00EE5E42">
      <w:pPr>
        <w:spacing w:line="276" w:lineRule="auto"/>
        <w:rPr>
          <w:rFonts w:ascii="Calibri" w:hAnsi="Calibri"/>
        </w:rPr>
      </w:pPr>
    </w:p>
    <w:p w14:paraId="2A62DE2C" w14:textId="77777777" w:rsidR="00EE5E42" w:rsidRPr="00EE5E42" w:rsidRDefault="00EE5E42" w:rsidP="00EE5E42">
      <w:pPr>
        <w:spacing w:line="276" w:lineRule="auto"/>
        <w:rPr>
          <w:rFonts w:ascii="Calibri" w:hAnsi="Calibri"/>
          <w:b/>
          <w:bCs/>
        </w:rPr>
      </w:pPr>
      <w:r w:rsidRPr="00EE5E42">
        <w:rPr>
          <w:rFonts w:ascii="Calibri" w:hAnsi="Calibri"/>
          <w:b/>
          <w:bCs/>
        </w:rPr>
        <w:t xml:space="preserve">4. I Am Heard </w:t>
      </w:r>
      <w:proofErr w:type="gramStart"/>
      <w:r w:rsidRPr="00EE5E42">
        <w:rPr>
          <w:rFonts w:ascii="Calibri" w:hAnsi="Calibri"/>
          <w:b/>
          <w:bCs/>
        </w:rPr>
        <w:t>By</w:t>
      </w:r>
      <w:proofErr w:type="gramEnd"/>
      <w:r w:rsidRPr="00EE5E42">
        <w:rPr>
          <w:rFonts w:ascii="Calibri" w:hAnsi="Calibri"/>
          <w:b/>
          <w:bCs/>
        </w:rPr>
        <w:t xml:space="preserve"> God</w:t>
      </w:r>
    </w:p>
    <w:p w14:paraId="2DF20877" w14:textId="77777777" w:rsidR="00EE5E42" w:rsidRPr="00EE5E42" w:rsidRDefault="00EE5E42" w:rsidP="00EE5E42">
      <w:pPr>
        <w:spacing w:line="276" w:lineRule="auto"/>
        <w:rPr>
          <w:rFonts w:ascii="Calibri" w:hAnsi="Calibri"/>
        </w:rPr>
      </w:pPr>
    </w:p>
    <w:p w14:paraId="393B85D6" w14:textId="77777777" w:rsidR="00EE5E42" w:rsidRPr="00EE5E42" w:rsidRDefault="00EE5E42" w:rsidP="00EE5E42">
      <w:pPr>
        <w:spacing w:line="276" w:lineRule="auto"/>
        <w:rPr>
          <w:rFonts w:ascii="Calibri" w:hAnsi="Calibri"/>
        </w:rPr>
      </w:pPr>
      <w:r w:rsidRPr="00EE5E42">
        <w:rPr>
          <w:rFonts w:ascii="Calibri" w:hAnsi="Calibri"/>
        </w:rPr>
        <w:t>“You will call to me and come and pray to me, and I will listen to you. You will seek me and find me when you search for me with all your heart” (Jeremiah 29:12-13).</w:t>
      </w:r>
    </w:p>
    <w:p w14:paraId="3B8A3CF5" w14:textId="77777777" w:rsidR="00EE5E42" w:rsidRPr="00EE5E42" w:rsidRDefault="00EE5E42" w:rsidP="00EE5E42">
      <w:pPr>
        <w:spacing w:line="276" w:lineRule="auto"/>
        <w:rPr>
          <w:rFonts w:ascii="Calibri" w:hAnsi="Calibri"/>
        </w:rPr>
      </w:pPr>
    </w:p>
    <w:p w14:paraId="41515128" w14:textId="77777777" w:rsidR="00EE5E42" w:rsidRPr="00EE5E42" w:rsidRDefault="00EE5E42" w:rsidP="00EE5E42">
      <w:pPr>
        <w:spacing w:line="276" w:lineRule="auto"/>
        <w:rPr>
          <w:rFonts w:ascii="Calibri" w:hAnsi="Calibri"/>
        </w:rPr>
      </w:pPr>
      <w:r w:rsidRPr="00EE5E42">
        <w:rPr>
          <w:rFonts w:ascii="Calibri" w:hAnsi="Calibri"/>
        </w:rPr>
        <w:t xml:space="preserve">First of all, He says, “Call to me.” Then He says, “Come to me.” We do that in and through prayer. Here’s the great promise we have. When you call to God and when you come to God, you'll find Him. </w:t>
      </w:r>
    </w:p>
    <w:p w14:paraId="67A33050" w14:textId="77777777" w:rsidR="00EE5E42" w:rsidRPr="00EE5E42" w:rsidRDefault="00EE5E42" w:rsidP="00EE5E42">
      <w:pPr>
        <w:spacing w:line="276" w:lineRule="auto"/>
        <w:rPr>
          <w:rFonts w:ascii="Calibri" w:hAnsi="Calibri"/>
        </w:rPr>
      </w:pPr>
    </w:p>
    <w:p w14:paraId="7A816385" w14:textId="77777777" w:rsidR="00EE5E42" w:rsidRPr="00EE5E42" w:rsidRDefault="00EE5E42" w:rsidP="00EE5E42">
      <w:pPr>
        <w:spacing w:line="276" w:lineRule="auto"/>
        <w:rPr>
          <w:rFonts w:ascii="Calibri" w:hAnsi="Calibri"/>
        </w:rPr>
      </w:pPr>
      <w:r w:rsidRPr="00EE5E42">
        <w:rPr>
          <w:rFonts w:ascii="Calibri" w:hAnsi="Calibri"/>
        </w:rPr>
        <w:t>Have you ever felt like God was such a mystery?</w:t>
      </w:r>
    </w:p>
    <w:p w14:paraId="50D3EC30" w14:textId="77777777" w:rsidR="00EE5E42" w:rsidRPr="00EE5E42" w:rsidRDefault="00EE5E42" w:rsidP="00EE5E42">
      <w:pPr>
        <w:spacing w:line="276" w:lineRule="auto"/>
        <w:rPr>
          <w:rFonts w:ascii="Calibri" w:hAnsi="Calibri"/>
        </w:rPr>
      </w:pPr>
    </w:p>
    <w:p w14:paraId="085C4A53" w14:textId="77777777" w:rsidR="006E6946" w:rsidRDefault="00EE5E42" w:rsidP="00EE5E42">
      <w:pPr>
        <w:spacing w:line="276" w:lineRule="auto"/>
        <w:rPr>
          <w:rFonts w:ascii="Calibri" w:hAnsi="Calibri"/>
        </w:rPr>
      </w:pPr>
      <w:r w:rsidRPr="00EE5E42">
        <w:rPr>
          <w:rFonts w:ascii="Calibri" w:hAnsi="Calibri"/>
        </w:rPr>
        <w:t>This last summer, I was at youth camp with the teenagers and they were like, “Pastor, we want to play hide-and-go-seek in the field in the mountains of Estes Park.” It’s really dark out there. They said, “We want to play hide-and-go-seek and scare each other.” I was like, “Oh, I'm totally down. Let's do it.” They said, “You're it. We’re going to go hide.” I was like, “Alright, bring it on. I see how you are, you 7</w:t>
      </w:r>
      <w:r w:rsidRPr="00EE5E42">
        <w:rPr>
          <w:rFonts w:ascii="Calibri" w:hAnsi="Calibri"/>
          <w:vertAlign w:val="superscript"/>
        </w:rPr>
        <w:t>th</w:t>
      </w:r>
      <w:r w:rsidRPr="00EE5E42">
        <w:rPr>
          <w:rFonts w:ascii="Calibri" w:hAnsi="Calibri"/>
        </w:rPr>
        <w:t xml:space="preserve"> grade girls. I'm coming for you.” </w:t>
      </w:r>
    </w:p>
    <w:p w14:paraId="150FC001" w14:textId="77777777" w:rsidR="006E6946" w:rsidRDefault="006E6946" w:rsidP="00EE5E42">
      <w:pPr>
        <w:spacing w:line="276" w:lineRule="auto"/>
        <w:rPr>
          <w:rFonts w:ascii="Calibri" w:hAnsi="Calibri"/>
        </w:rPr>
      </w:pPr>
    </w:p>
    <w:p w14:paraId="6D18C57A" w14:textId="6651B0C2" w:rsidR="00EE5E42" w:rsidRPr="00EE5E42" w:rsidRDefault="00EE5E42" w:rsidP="00EE5E42">
      <w:pPr>
        <w:spacing w:line="276" w:lineRule="auto"/>
        <w:rPr>
          <w:rFonts w:ascii="Calibri" w:hAnsi="Calibri"/>
        </w:rPr>
      </w:pPr>
      <w:r w:rsidRPr="00EE5E42">
        <w:rPr>
          <w:rFonts w:ascii="Calibri" w:hAnsi="Calibri"/>
        </w:rPr>
        <w:t>I'm lurking around in the darkness</w:t>
      </w:r>
      <w:r w:rsidR="006E6946">
        <w:rPr>
          <w:rFonts w:ascii="Calibri" w:hAnsi="Calibri"/>
        </w:rPr>
        <w:t>,</w:t>
      </w:r>
      <w:r w:rsidRPr="00EE5E42">
        <w:rPr>
          <w:rFonts w:ascii="Calibri" w:hAnsi="Calibri"/>
        </w:rPr>
        <w:t xml:space="preserve"> trying to find everybody. There are very few lights. It is dark, dark, dark. I see this group of middle school girls and I'm like, “Oh, this is easy.” I screamed at them and then started chasing them. They screamed back. I'm running</w:t>
      </w:r>
      <w:r w:rsidR="006E6946">
        <w:rPr>
          <w:rFonts w:ascii="Calibri" w:hAnsi="Calibri"/>
        </w:rPr>
        <w:t xml:space="preserve"> </w:t>
      </w:r>
      <w:r w:rsidRPr="00EE5E42">
        <w:rPr>
          <w:rFonts w:ascii="Calibri" w:hAnsi="Calibri"/>
        </w:rPr>
        <w:t>and next thing I know</w:t>
      </w:r>
      <w:r w:rsidR="006E6946">
        <w:rPr>
          <w:rFonts w:ascii="Calibri" w:hAnsi="Calibri"/>
        </w:rPr>
        <w:t>,</w:t>
      </w:r>
      <w:r w:rsidRPr="00EE5E42">
        <w:rPr>
          <w:rFonts w:ascii="Calibri" w:hAnsi="Calibri"/>
        </w:rPr>
        <w:t xml:space="preserve"> I'm flat on my face. </w:t>
      </w:r>
    </w:p>
    <w:p w14:paraId="6A5CC391" w14:textId="77777777" w:rsidR="00EE5E42" w:rsidRPr="00EE5E42" w:rsidRDefault="00EE5E42" w:rsidP="00EE5E42">
      <w:pPr>
        <w:spacing w:line="276" w:lineRule="auto"/>
        <w:rPr>
          <w:rFonts w:ascii="Calibri" w:hAnsi="Calibri"/>
        </w:rPr>
      </w:pPr>
    </w:p>
    <w:p w14:paraId="03C78166" w14:textId="77777777" w:rsidR="00EE5E42" w:rsidRPr="00EE5E42" w:rsidRDefault="00EE5E42" w:rsidP="00EE5E42">
      <w:pPr>
        <w:spacing w:line="276" w:lineRule="auto"/>
        <w:rPr>
          <w:rFonts w:ascii="Calibri" w:hAnsi="Calibri"/>
        </w:rPr>
      </w:pPr>
      <w:r w:rsidRPr="00EE5E42">
        <w:rPr>
          <w:rFonts w:ascii="Calibri" w:hAnsi="Calibri"/>
        </w:rPr>
        <w:t xml:space="preserve">What I failed to realize is when you run in the dark in an unknown field, there are ditches, holes, and crevices everywhere. I had lost my footing and I fell down. </w:t>
      </w:r>
    </w:p>
    <w:p w14:paraId="17BBD2DD" w14:textId="77777777" w:rsidR="00EE5E42" w:rsidRPr="00EE5E42" w:rsidRDefault="00EE5E42" w:rsidP="00EE5E42">
      <w:pPr>
        <w:spacing w:line="276" w:lineRule="auto"/>
        <w:rPr>
          <w:rFonts w:ascii="Calibri" w:hAnsi="Calibri"/>
        </w:rPr>
      </w:pPr>
    </w:p>
    <w:p w14:paraId="1B953397" w14:textId="77777777" w:rsidR="00EE5E42" w:rsidRPr="00EE5E42" w:rsidRDefault="00EE5E42" w:rsidP="00EE5E42">
      <w:pPr>
        <w:spacing w:line="276" w:lineRule="auto"/>
        <w:rPr>
          <w:rFonts w:ascii="Calibri" w:hAnsi="Calibri"/>
        </w:rPr>
      </w:pPr>
      <w:r w:rsidRPr="00EE5E42">
        <w:rPr>
          <w:rFonts w:ascii="Calibri" w:hAnsi="Calibri"/>
        </w:rPr>
        <w:t xml:space="preserve">Everybody got back to the base. I just finally gave up. I started hiding behind this big rock next to the base and just scared the crud out of people. That was way better than stumbling around in the dark. </w:t>
      </w:r>
    </w:p>
    <w:p w14:paraId="45E8F063" w14:textId="77777777" w:rsidR="00EE5E42" w:rsidRPr="00EE5E42" w:rsidRDefault="00EE5E42" w:rsidP="00EE5E42">
      <w:pPr>
        <w:spacing w:line="276" w:lineRule="auto"/>
        <w:rPr>
          <w:rFonts w:ascii="Calibri" w:hAnsi="Calibri"/>
        </w:rPr>
      </w:pPr>
    </w:p>
    <w:p w14:paraId="145AD937" w14:textId="77777777" w:rsidR="00EE5E42" w:rsidRPr="00EE5E42" w:rsidRDefault="00EE5E42" w:rsidP="00EE5E42">
      <w:pPr>
        <w:spacing w:line="276" w:lineRule="auto"/>
        <w:rPr>
          <w:rFonts w:ascii="Calibri" w:hAnsi="Calibri"/>
        </w:rPr>
      </w:pPr>
      <w:r w:rsidRPr="00EE5E42">
        <w:rPr>
          <w:rFonts w:ascii="Calibri" w:hAnsi="Calibri"/>
        </w:rPr>
        <w:t xml:space="preserve">But I thought, how many times do we think that prayer is like chasing someone in the darkness? It's like we're going after something that's hard to attain. It is like we're chasing something </w:t>
      </w:r>
      <w:r w:rsidRPr="00EE5E42">
        <w:rPr>
          <w:rFonts w:ascii="Calibri" w:hAnsi="Calibri"/>
        </w:rPr>
        <w:lastRenderedPageBreak/>
        <w:t xml:space="preserve">that's running away from us. It's like we're running after something, but we can't quite get our footing. </w:t>
      </w:r>
    </w:p>
    <w:p w14:paraId="7C4BBEE3" w14:textId="77777777" w:rsidR="00EE5E42" w:rsidRPr="00EE5E42" w:rsidRDefault="00EE5E42" w:rsidP="00EE5E42">
      <w:pPr>
        <w:spacing w:line="276" w:lineRule="auto"/>
        <w:rPr>
          <w:rFonts w:ascii="Calibri" w:hAnsi="Calibri"/>
          <w:b/>
          <w:bCs/>
        </w:rPr>
      </w:pPr>
    </w:p>
    <w:p w14:paraId="00E6F53E" w14:textId="77777777" w:rsidR="00EE5E42" w:rsidRPr="00EE5E42" w:rsidRDefault="00EE5E42" w:rsidP="00EE5E42">
      <w:pPr>
        <w:spacing w:line="276" w:lineRule="auto"/>
        <w:rPr>
          <w:rFonts w:ascii="Calibri" w:hAnsi="Calibri"/>
        </w:rPr>
      </w:pPr>
      <w:r w:rsidRPr="00EE5E42">
        <w:rPr>
          <w:rFonts w:ascii="Calibri" w:hAnsi="Calibri"/>
        </w:rPr>
        <w:t xml:space="preserve">“You will call to me and come and pray to me, and I will listen to you” (Jeremiah 29:12). </w:t>
      </w:r>
    </w:p>
    <w:p w14:paraId="375AF8DB" w14:textId="77777777" w:rsidR="00EE5E42" w:rsidRPr="00EE5E42" w:rsidRDefault="00EE5E42" w:rsidP="00EE5E42">
      <w:pPr>
        <w:spacing w:line="276" w:lineRule="auto"/>
        <w:rPr>
          <w:rFonts w:ascii="Calibri" w:hAnsi="Calibri"/>
        </w:rPr>
      </w:pPr>
    </w:p>
    <w:p w14:paraId="3809BF47" w14:textId="77777777" w:rsidR="00EE5E42" w:rsidRPr="00EE5E42" w:rsidRDefault="00EE5E42" w:rsidP="00EE5E42">
      <w:pPr>
        <w:spacing w:line="276" w:lineRule="auto"/>
        <w:rPr>
          <w:rFonts w:ascii="Calibri" w:hAnsi="Calibri"/>
        </w:rPr>
      </w:pPr>
      <w:r w:rsidRPr="00EE5E42">
        <w:rPr>
          <w:rFonts w:ascii="Calibri" w:hAnsi="Calibri"/>
        </w:rPr>
        <w:t>God says, “I will give you a voice. I may not agree with everything that you asked for, but I will give you a say. I will listen to you.” Sometimes the greatest blessing is just to be heard.</w:t>
      </w:r>
    </w:p>
    <w:p w14:paraId="68FBE44D" w14:textId="77777777" w:rsidR="00EE5E42" w:rsidRPr="00EE5E42" w:rsidRDefault="00EE5E42" w:rsidP="00EE5E42">
      <w:pPr>
        <w:spacing w:line="276" w:lineRule="auto"/>
        <w:rPr>
          <w:rFonts w:ascii="Calibri" w:hAnsi="Calibri"/>
        </w:rPr>
      </w:pPr>
    </w:p>
    <w:p w14:paraId="22725230" w14:textId="059FBE5A" w:rsidR="00EE5E42" w:rsidRPr="00EE5E42" w:rsidRDefault="00EE5E42" w:rsidP="00EE5E42">
      <w:pPr>
        <w:spacing w:line="276" w:lineRule="auto"/>
        <w:rPr>
          <w:rFonts w:ascii="Calibri" w:hAnsi="Calibri"/>
        </w:rPr>
      </w:pPr>
      <w:r w:rsidRPr="00EE5E42">
        <w:rPr>
          <w:rFonts w:ascii="Calibri" w:hAnsi="Calibri"/>
        </w:rPr>
        <w:t xml:space="preserve">Have you ever worked in an office or in an environment where you had ideas that you wanted to share, but you didn't feel like anybody was listening? It wasn't so much that everybody had to do everything that you said, but you just wanted to have a voice. </w:t>
      </w:r>
      <w:r w:rsidR="006E6946">
        <w:rPr>
          <w:rFonts w:ascii="Calibri" w:hAnsi="Calibri"/>
        </w:rPr>
        <w:t>“</w:t>
      </w:r>
      <w:r w:rsidRPr="00EE5E42">
        <w:rPr>
          <w:rFonts w:ascii="Calibri" w:hAnsi="Calibri"/>
        </w:rPr>
        <w:t>I just want to be heard. I have some ideas and thoughts that I wish you would consider.</w:t>
      </w:r>
      <w:r w:rsidR="006E6946">
        <w:rPr>
          <w:rFonts w:ascii="Calibri" w:hAnsi="Calibri"/>
        </w:rPr>
        <w:t>”</w:t>
      </w:r>
      <w:r w:rsidRPr="00EE5E42">
        <w:rPr>
          <w:rFonts w:ascii="Calibri" w:hAnsi="Calibri"/>
        </w:rPr>
        <w:t xml:space="preserve"> God says, “I will hear everything. I will listen to you. I will give you a voice.” </w:t>
      </w:r>
    </w:p>
    <w:p w14:paraId="16C7CAB7" w14:textId="77777777" w:rsidR="00EE5E42" w:rsidRPr="00EE5E42" w:rsidRDefault="00EE5E42" w:rsidP="00EE5E42">
      <w:pPr>
        <w:spacing w:line="276" w:lineRule="auto"/>
        <w:rPr>
          <w:rFonts w:ascii="Calibri" w:hAnsi="Calibri"/>
        </w:rPr>
      </w:pPr>
    </w:p>
    <w:p w14:paraId="09B888B4" w14:textId="007AAE31" w:rsidR="00EE5E42" w:rsidRPr="00EE5E42" w:rsidRDefault="00EE5E42" w:rsidP="00EE5E42">
      <w:pPr>
        <w:spacing w:line="276" w:lineRule="auto"/>
        <w:rPr>
          <w:rFonts w:ascii="Calibri" w:hAnsi="Calibri"/>
        </w:rPr>
      </w:pPr>
      <w:r w:rsidRPr="00EE5E42">
        <w:rPr>
          <w:rFonts w:ascii="Calibri" w:hAnsi="Calibri"/>
        </w:rPr>
        <w:t>Have you ever posted something on social media? I'm not talking about “here's a picture of my dinner.” Like something really substantial</w:t>
      </w:r>
      <w:r w:rsidR="006E6946">
        <w:rPr>
          <w:rFonts w:ascii="Calibri" w:hAnsi="Calibri"/>
        </w:rPr>
        <w:t xml:space="preserve"> l</w:t>
      </w:r>
      <w:r w:rsidRPr="00EE5E42">
        <w:rPr>
          <w:rFonts w:ascii="Calibri" w:hAnsi="Calibri"/>
        </w:rPr>
        <w:t>ike you had a baby, or you got a promotion, or you bought a new house. Something great happened in your life</w:t>
      </w:r>
      <w:r w:rsidR="006E6946">
        <w:rPr>
          <w:rFonts w:ascii="Calibri" w:hAnsi="Calibri"/>
        </w:rPr>
        <w:t xml:space="preserve">, </w:t>
      </w:r>
      <w:r w:rsidRPr="00EE5E42">
        <w:rPr>
          <w:rFonts w:ascii="Calibri" w:hAnsi="Calibri"/>
        </w:rPr>
        <w:t>you put it on social media</w:t>
      </w:r>
      <w:r w:rsidR="006E6946">
        <w:rPr>
          <w:rFonts w:ascii="Calibri" w:hAnsi="Calibri"/>
        </w:rPr>
        <w:t>,</w:t>
      </w:r>
      <w:r w:rsidRPr="00EE5E42">
        <w:rPr>
          <w:rFonts w:ascii="Calibri" w:hAnsi="Calibri"/>
        </w:rPr>
        <w:t xml:space="preserve"> and nobody liked it except your mom. Has that ever happened before? You thought, “That was really good news. That was substantial. That was really great. Nobody’s listening to my voice.” It can be a little frustrating. “Could somebody just comment? Could somebody just react? Could I just know that somebody is listening out there?” We've all felt that way. </w:t>
      </w:r>
    </w:p>
    <w:p w14:paraId="07611A0A" w14:textId="77777777" w:rsidR="00EE5E42" w:rsidRPr="00EE5E42" w:rsidRDefault="00EE5E42" w:rsidP="00EE5E42">
      <w:pPr>
        <w:spacing w:line="276" w:lineRule="auto"/>
        <w:rPr>
          <w:rFonts w:ascii="Calibri" w:hAnsi="Calibri"/>
        </w:rPr>
      </w:pPr>
    </w:p>
    <w:p w14:paraId="3330B166" w14:textId="3017AEFA" w:rsidR="00EE5E42" w:rsidRPr="00EE5E42" w:rsidRDefault="00EE5E42" w:rsidP="00EE5E42">
      <w:pPr>
        <w:spacing w:line="276" w:lineRule="auto"/>
        <w:rPr>
          <w:rFonts w:ascii="Calibri" w:hAnsi="Calibri"/>
        </w:rPr>
      </w:pPr>
      <w:r w:rsidRPr="00EE5E42">
        <w:rPr>
          <w:rFonts w:ascii="Calibri" w:hAnsi="Calibri"/>
        </w:rPr>
        <w:t>When we come to God in prayer, God listens. God hears what we say. He says, “If you'll come to me and pray to me, I will listen to you.”</w:t>
      </w:r>
    </w:p>
    <w:p w14:paraId="6E125FA2" w14:textId="77777777" w:rsidR="00EE5E42" w:rsidRPr="00EE5E42" w:rsidRDefault="00EE5E42" w:rsidP="00EE5E42">
      <w:pPr>
        <w:spacing w:line="276" w:lineRule="auto"/>
        <w:rPr>
          <w:rFonts w:ascii="Calibri" w:hAnsi="Calibri"/>
          <w:b/>
          <w:bCs/>
        </w:rPr>
      </w:pPr>
    </w:p>
    <w:p w14:paraId="51EBB1ED" w14:textId="77777777" w:rsidR="00EE5E42" w:rsidRPr="00EE5E42" w:rsidRDefault="00EE5E42" w:rsidP="00EE5E42">
      <w:pPr>
        <w:spacing w:line="276" w:lineRule="auto"/>
        <w:rPr>
          <w:rFonts w:ascii="Calibri" w:hAnsi="Calibri"/>
        </w:rPr>
      </w:pPr>
      <w:r w:rsidRPr="00EE5E42">
        <w:rPr>
          <w:rFonts w:ascii="Calibri" w:hAnsi="Calibri"/>
        </w:rPr>
        <w:t>“You will seek me and find me when you search for me with all your heart” (Jeremiah 29:13).</w:t>
      </w:r>
    </w:p>
    <w:p w14:paraId="5A15B679" w14:textId="77777777" w:rsidR="00EE5E42" w:rsidRPr="00EE5E42" w:rsidRDefault="00EE5E42" w:rsidP="00EE5E42">
      <w:pPr>
        <w:spacing w:line="276" w:lineRule="auto"/>
        <w:rPr>
          <w:rFonts w:ascii="Calibri" w:hAnsi="Calibri"/>
        </w:rPr>
      </w:pPr>
    </w:p>
    <w:p w14:paraId="0E0636F2" w14:textId="77777777" w:rsidR="00EE5E42" w:rsidRPr="00EE5E42" w:rsidRDefault="00EE5E42" w:rsidP="00EE5E42">
      <w:pPr>
        <w:spacing w:line="276" w:lineRule="auto"/>
        <w:rPr>
          <w:rFonts w:ascii="Calibri" w:hAnsi="Calibri"/>
        </w:rPr>
      </w:pPr>
      <w:r w:rsidRPr="00EE5E42">
        <w:rPr>
          <w:rFonts w:ascii="Calibri" w:hAnsi="Calibri"/>
        </w:rPr>
        <w:t>When you go chasing after God with your whole heart, God will be found. It's not like you're stumbling around in the dark, trying to find somebody who does not exist. God says, “You will find me. If you will come after me with all of your heart, you will find me.” That's why we can go to God and pray. That's why we know I am heard by God. If you will call to me, you will find me.</w:t>
      </w:r>
    </w:p>
    <w:p w14:paraId="1F76A67A" w14:textId="77777777" w:rsidR="00EE5E42" w:rsidRPr="00EE5E42" w:rsidRDefault="00EE5E42" w:rsidP="00EE5E42">
      <w:pPr>
        <w:spacing w:line="276" w:lineRule="auto"/>
        <w:rPr>
          <w:rFonts w:ascii="Calibri" w:hAnsi="Calibri"/>
        </w:rPr>
      </w:pPr>
    </w:p>
    <w:p w14:paraId="25DD5184" w14:textId="77777777" w:rsidR="00EE5E42" w:rsidRPr="00EE5E42" w:rsidRDefault="00EE5E42" w:rsidP="00EE5E42">
      <w:pPr>
        <w:spacing w:line="276" w:lineRule="auto"/>
        <w:rPr>
          <w:rFonts w:ascii="Calibri" w:hAnsi="Calibri"/>
        </w:rPr>
      </w:pPr>
      <w:r w:rsidRPr="00EE5E42">
        <w:rPr>
          <w:rFonts w:ascii="Calibri" w:hAnsi="Calibri"/>
        </w:rPr>
        <w:t xml:space="preserve"> “I will restore you” (Jeremiah 29:14). </w:t>
      </w:r>
    </w:p>
    <w:p w14:paraId="368CFB76" w14:textId="77777777" w:rsidR="00EE5E42" w:rsidRPr="00EE5E42" w:rsidRDefault="00EE5E42" w:rsidP="00EE5E42">
      <w:pPr>
        <w:spacing w:line="276" w:lineRule="auto"/>
        <w:rPr>
          <w:rFonts w:ascii="Calibri" w:hAnsi="Calibri"/>
        </w:rPr>
      </w:pPr>
    </w:p>
    <w:p w14:paraId="5997B4C8" w14:textId="77777777" w:rsidR="00EE5E42" w:rsidRPr="00EE5E42" w:rsidRDefault="00EE5E42" w:rsidP="00EE5E42">
      <w:pPr>
        <w:spacing w:line="276" w:lineRule="auto"/>
        <w:rPr>
          <w:rFonts w:ascii="Calibri" w:hAnsi="Calibri"/>
        </w:rPr>
      </w:pPr>
      <w:r w:rsidRPr="00EE5E42">
        <w:rPr>
          <w:rFonts w:ascii="Calibri" w:hAnsi="Calibri"/>
        </w:rPr>
        <w:t xml:space="preserve">God is faithful to restore. Read the story of Job. Everything that Job lost, God gave it back to him later. When our heart is really in tune with God, things that have been stolen from us many times are given right back to us by the Lord. </w:t>
      </w:r>
    </w:p>
    <w:p w14:paraId="2BFF5179" w14:textId="77777777" w:rsidR="00EE5E42" w:rsidRPr="00EE5E42" w:rsidRDefault="00EE5E42" w:rsidP="00EE5E42">
      <w:pPr>
        <w:spacing w:line="276" w:lineRule="auto"/>
        <w:rPr>
          <w:rFonts w:ascii="Calibri" w:hAnsi="Calibri"/>
        </w:rPr>
      </w:pPr>
    </w:p>
    <w:p w14:paraId="7CE5493F" w14:textId="73FDE6EF" w:rsidR="00EE5E42" w:rsidRPr="00EE5E42" w:rsidRDefault="00EE5E42" w:rsidP="00EE5E42">
      <w:pPr>
        <w:spacing w:line="276" w:lineRule="auto"/>
        <w:rPr>
          <w:rFonts w:ascii="Calibri" w:hAnsi="Calibri"/>
        </w:rPr>
      </w:pPr>
      <w:r w:rsidRPr="00EE5E42">
        <w:rPr>
          <w:rFonts w:ascii="Calibri" w:hAnsi="Calibri"/>
        </w:rPr>
        <w:t>“If you'll come and search for me with all your heart, you will find me”</w:t>
      </w:r>
      <w:r w:rsidR="00D6555F">
        <w:rPr>
          <w:rFonts w:ascii="Calibri" w:hAnsi="Calibri"/>
        </w:rPr>
        <w:t xml:space="preserve"> (Jeremiah 29:13).</w:t>
      </w:r>
    </w:p>
    <w:p w14:paraId="0338023B" w14:textId="77777777" w:rsidR="00EE5E42" w:rsidRPr="00EE5E42" w:rsidRDefault="00EE5E42" w:rsidP="00EE5E42">
      <w:pPr>
        <w:spacing w:line="276" w:lineRule="auto"/>
        <w:rPr>
          <w:rFonts w:ascii="Calibri" w:hAnsi="Calibri"/>
        </w:rPr>
      </w:pPr>
    </w:p>
    <w:p w14:paraId="16BA4D27" w14:textId="77777777" w:rsidR="00EE5E42" w:rsidRPr="00EE5E42" w:rsidRDefault="00EE5E42" w:rsidP="00EE5E42">
      <w:pPr>
        <w:spacing w:line="276" w:lineRule="auto"/>
        <w:rPr>
          <w:rFonts w:ascii="Calibri" w:hAnsi="Calibri"/>
        </w:rPr>
      </w:pPr>
      <w:r w:rsidRPr="00EE5E42">
        <w:rPr>
          <w:rFonts w:ascii="Calibri" w:hAnsi="Calibri"/>
        </w:rPr>
        <w:t xml:space="preserve">“God finishes everything that he begins” (Philippians 1:6). </w:t>
      </w:r>
    </w:p>
    <w:p w14:paraId="042EA219" w14:textId="77777777" w:rsidR="00EE5E42" w:rsidRPr="00EE5E42" w:rsidRDefault="00EE5E42" w:rsidP="00EE5E42">
      <w:pPr>
        <w:spacing w:line="276" w:lineRule="auto"/>
        <w:rPr>
          <w:rFonts w:ascii="Calibri" w:hAnsi="Calibri"/>
        </w:rPr>
      </w:pPr>
    </w:p>
    <w:p w14:paraId="0C0D43CB" w14:textId="6E91532F" w:rsidR="00EE5E42" w:rsidRPr="00EE5E42" w:rsidRDefault="00EE5E42" w:rsidP="00EE5E42">
      <w:pPr>
        <w:spacing w:line="276" w:lineRule="auto"/>
        <w:rPr>
          <w:rFonts w:ascii="Calibri" w:hAnsi="Calibri"/>
        </w:rPr>
      </w:pPr>
      <w:r w:rsidRPr="00EE5E42">
        <w:rPr>
          <w:rFonts w:ascii="Calibri" w:hAnsi="Calibri"/>
        </w:rPr>
        <w:t xml:space="preserve">God is a finishing God. God wants to finish the plans that He has for your life. God wants you to finish the plans that He has for you. God wants you to keep moving, to keep doing the game plan that He's put before you. </w:t>
      </w:r>
    </w:p>
    <w:p w14:paraId="73EE8AC0" w14:textId="77777777" w:rsidR="00EE5E42" w:rsidRPr="00EE5E42" w:rsidRDefault="00EE5E42" w:rsidP="00EE5E42">
      <w:pPr>
        <w:spacing w:line="276" w:lineRule="auto"/>
        <w:rPr>
          <w:rFonts w:ascii="Calibri" w:hAnsi="Calibri"/>
        </w:rPr>
      </w:pPr>
    </w:p>
    <w:p w14:paraId="214DD6F2" w14:textId="77777777" w:rsidR="00EE5E42" w:rsidRPr="00EE5E42" w:rsidRDefault="00EE5E42" w:rsidP="00EE5E42">
      <w:pPr>
        <w:spacing w:line="276" w:lineRule="auto"/>
        <w:rPr>
          <w:rFonts w:ascii="Calibri" w:hAnsi="Calibri"/>
        </w:rPr>
      </w:pPr>
      <w:r w:rsidRPr="00EE5E42">
        <w:rPr>
          <w:rFonts w:ascii="Calibri" w:hAnsi="Calibri"/>
        </w:rPr>
        <w:t xml:space="preserve">God's promises for tough times lead us to understand I'm never forgotten, I am full of hope, I am blessed while I wait, and I am heard by God. It’s because of these promises that we can stand in a solid place. </w:t>
      </w:r>
    </w:p>
    <w:p w14:paraId="423BCAAB" w14:textId="77777777" w:rsidR="00EE5E42" w:rsidRPr="00EE5E42" w:rsidRDefault="00EE5E42" w:rsidP="00EE5E42">
      <w:pPr>
        <w:spacing w:line="276" w:lineRule="auto"/>
        <w:rPr>
          <w:rFonts w:ascii="Calibri" w:hAnsi="Calibri"/>
        </w:rPr>
      </w:pPr>
    </w:p>
    <w:p w14:paraId="0B5A4557" w14:textId="577CF915" w:rsidR="00EE5E42" w:rsidRPr="00EE5E42" w:rsidRDefault="00EE5E42" w:rsidP="00EE5E42">
      <w:pPr>
        <w:spacing w:line="276" w:lineRule="auto"/>
        <w:rPr>
          <w:rFonts w:ascii="Calibri" w:hAnsi="Calibri"/>
        </w:rPr>
      </w:pPr>
      <w:r w:rsidRPr="00EE5E42">
        <w:rPr>
          <w:rFonts w:ascii="Calibri" w:hAnsi="Calibri"/>
        </w:rPr>
        <w:br w:type="page"/>
      </w:r>
      <w:r w:rsidRPr="00EE5E42">
        <w:rPr>
          <w:rFonts w:ascii="Calibri" w:hAnsi="Calibri"/>
          <w:b/>
          <w:bCs/>
          <w:sz w:val="28"/>
          <w:szCs w:val="28"/>
          <w:u w:val="single"/>
        </w:rPr>
        <w:lastRenderedPageBreak/>
        <w:t>OUTLINE</w:t>
      </w:r>
    </w:p>
    <w:p w14:paraId="2122E024" w14:textId="77777777" w:rsidR="00EE5E42" w:rsidRPr="00EE5E42" w:rsidRDefault="00EE5E42" w:rsidP="00EE5E42">
      <w:pPr>
        <w:spacing w:line="276" w:lineRule="auto"/>
        <w:rPr>
          <w:rFonts w:ascii="Calibri" w:hAnsi="Calibri"/>
          <w:b/>
          <w:bCs/>
          <w:u w:val="single"/>
        </w:rPr>
      </w:pPr>
    </w:p>
    <w:p w14:paraId="51FD8E22" w14:textId="77777777" w:rsidR="00EE5E42" w:rsidRPr="00EE5E42" w:rsidRDefault="00EE5E42" w:rsidP="00EE5E42">
      <w:pPr>
        <w:spacing w:line="276" w:lineRule="auto"/>
        <w:rPr>
          <w:rFonts w:ascii="Calibri" w:hAnsi="Calibri"/>
          <w:b/>
          <w:bCs/>
        </w:rPr>
      </w:pPr>
      <w:r w:rsidRPr="00EE5E42">
        <w:rPr>
          <w:rFonts w:ascii="Calibri" w:hAnsi="Calibri"/>
          <w:b/>
          <w:bCs/>
        </w:rPr>
        <w:t>1. I Am Never Forgotten</w:t>
      </w:r>
    </w:p>
    <w:p w14:paraId="07428C04" w14:textId="77777777" w:rsidR="00EE5E42" w:rsidRPr="00EE5E42" w:rsidRDefault="00EE5E42" w:rsidP="00EE5E42">
      <w:pPr>
        <w:spacing w:line="276" w:lineRule="auto"/>
        <w:rPr>
          <w:rFonts w:ascii="Calibri" w:hAnsi="Calibri"/>
        </w:rPr>
      </w:pPr>
    </w:p>
    <w:p w14:paraId="1F022AE1" w14:textId="77777777" w:rsidR="00EE5E42" w:rsidRPr="00EE5E42" w:rsidRDefault="00EE5E42" w:rsidP="00EE5E42">
      <w:pPr>
        <w:spacing w:line="276" w:lineRule="auto"/>
        <w:rPr>
          <w:rFonts w:ascii="Calibri" w:hAnsi="Calibri"/>
        </w:rPr>
      </w:pPr>
      <w:r w:rsidRPr="00EE5E42">
        <w:rPr>
          <w:rFonts w:ascii="Calibri" w:hAnsi="Calibri"/>
        </w:rPr>
        <w:t>“‘For I know the plans I have for you’ – [this is] the Lord’s declaration – ‘plans for [your] welfare, not for disaster, to give you a future and a hope.’”</w:t>
      </w:r>
    </w:p>
    <w:p w14:paraId="3133C0C6" w14:textId="77777777" w:rsidR="00EE5E42" w:rsidRPr="00EE5E42" w:rsidRDefault="00EE5E42" w:rsidP="00EE5E42">
      <w:pPr>
        <w:spacing w:line="276" w:lineRule="auto"/>
        <w:rPr>
          <w:rFonts w:ascii="Calibri" w:hAnsi="Calibri"/>
        </w:rPr>
      </w:pPr>
      <w:r w:rsidRPr="00EE5E42">
        <w:rPr>
          <w:rFonts w:ascii="Calibri" w:hAnsi="Calibri"/>
        </w:rPr>
        <w:t>Jeremiah 29:11 (CSB)</w:t>
      </w:r>
    </w:p>
    <w:p w14:paraId="297726E6" w14:textId="77777777" w:rsidR="00EE5E42" w:rsidRPr="00EE5E42" w:rsidRDefault="00EE5E42" w:rsidP="00EE5E42">
      <w:pPr>
        <w:spacing w:line="276" w:lineRule="auto"/>
        <w:rPr>
          <w:rFonts w:ascii="Calibri" w:hAnsi="Calibri"/>
        </w:rPr>
      </w:pPr>
    </w:p>
    <w:p w14:paraId="5B1C1D85" w14:textId="583135B9" w:rsidR="00EE5E42" w:rsidRPr="00EE5E42" w:rsidRDefault="00EE5E42" w:rsidP="00EE5E42">
      <w:pPr>
        <w:spacing w:line="276" w:lineRule="auto"/>
        <w:rPr>
          <w:rFonts w:ascii="Calibri" w:hAnsi="Calibri"/>
          <w:b/>
          <w:bCs/>
        </w:rPr>
      </w:pPr>
      <w:r w:rsidRPr="00EE5E42">
        <w:rPr>
          <w:rFonts w:ascii="Calibri" w:hAnsi="Calibri"/>
          <w:b/>
          <w:bCs/>
        </w:rPr>
        <w:t>2. I Am Full of Hope</w:t>
      </w:r>
    </w:p>
    <w:p w14:paraId="60A55A98" w14:textId="77777777" w:rsidR="00EE5E42" w:rsidRPr="00EE5E42" w:rsidRDefault="00EE5E42" w:rsidP="00EE5E42">
      <w:pPr>
        <w:spacing w:line="276" w:lineRule="auto"/>
        <w:rPr>
          <w:rFonts w:ascii="Calibri" w:hAnsi="Calibri"/>
        </w:rPr>
      </w:pPr>
    </w:p>
    <w:p w14:paraId="42916CE8" w14:textId="77777777" w:rsidR="00EE5E42" w:rsidRPr="00EE5E42" w:rsidRDefault="00EE5E42" w:rsidP="00EE5E42">
      <w:pPr>
        <w:spacing w:line="276" w:lineRule="auto"/>
        <w:rPr>
          <w:rFonts w:ascii="Calibri" w:hAnsi="Calibri"/>
        </w:rPr>
      </w:pPr>
      <w:r w:rsidRPr="00EE5E42">
        <w:rPr>
          <w:rFonts w:ascii="Calibri" w:hAnsi="Calibri"/>
        </w:rPr>
        <w:t>“‘For I know the plans I have for you’ – [this is] the Lord’s declaration – ‘plans for [your] welfare, not for disaster, to give you a future and a hope.’”</w:t>
      </w:r>
    </w:p>
    <w:p w14:paraId="600BEB81" w14:textId="77777777" w:rsidR="00EE5E42" w:rsidRPr="00EE5E42" w:rsidRDefault="00EE5E42" w:rsidP="00EE5E42">
      <w:pPr>
        <w:spacing w:line="276" w:lineRule="auto"/>
        <w:rPr>
          <w:rFonts w:ascii="Calibri" w:hAnsi="Calibri"/>
        </w:rPr>
      </w:pPr>
      <w:r w:rsidRPr="00EE5E42">
        <w:rPr>
          <w:rFonts w:ascii="Calibri" w:hAnsi="Calibri"/>
        </w:rPr>
        <w:t>Jeremiah 29:11 (CSB)</w:t>
      </w:r>
    </w:p>
    <w:p w14:paraId="44568AEE" w14:textId="77777777" w:rsidR="00EE5E42" w:rsidRPr="00EE5E42" w:rsidRDefault="00EE5E42" w:rsidP="00EE5E42">
      <w:pPr>
        <w:spacing w:line="276" w:lineRule="auto"/>
        <w:rPr>
          <w:rFonts w:ascii="Calibri" w:hAnsi="Calibri"/>
          <w:b/>
          <w:bCs/>
        </w:rPr>
      </w:pPr>
    </w:p>
    <w:p w14:paraId="471CA8D9" w14:textId="77777777" w:rsidR="00EE5E42" w:rsidRPr="00EE5E42" w:rsidRDefault="00EE5E42" w:rsidP="00EE5E42">
      <w:pPr>
        <w:spacing w:line="276" w:lineRule="auto"/>
        <w:rPr>
          <w:rFonts w:ascii="Calibri" w:hAnsi="Calibri"/>
          <w:b/>
          <w:bCs/>
        </w:rPr>
      </w:pPr>
      <w:r w:rsidRPr="00EE5E42">
        <w:rPr>
          <w:rFonts w:ascii="Calibri" w:hAnsi="Calibri"/>
          <w:b/>
          <w:bCs/>
        </w:rPr>
        <w:t>3. I Am Blessed While I Wait</w:t>
      </w:r>
    </w:p>
    <w:p w14:paraId="31866540" w14:textId="77777777" w:rsidR="00EE5E42" w:rsidRPr="00EE5E42" w:rsidRDefault="00EE5E42" w:rsidP="00EE5E42">
      <w:pPr>
        <w:spacing w:line="276" w:lineRule="auto"/>
        <w:rPr>
          <w:rFonts w:ascii="Calibri" w:hAnsi="Calibri"/>
        </w:rPr>
      </w:pPr>
    </w:p>
    <w:p w14:paraId="0BE7089E" w14:textId="1D365877" w:rsidR="00EE5E42" w:rsidRPr="00EE5E42" w:rsidRDefault="00EE5E42" w:rsidP="00EE5E42">
      <w:pPr>
        <w:spacing w:line="276" w:lineRule="auto"/>
        <w:rPr>
          <w:rFonts w:ascii="Calibri" w:hAnsi="Calibri"/>
        </w:rPr>
      </w:pPr>
      <w:r w:rsidRPr="00EE5E42">
        <w:rPr>
          <w:rFonts w:ascii="Calibri" w:hAnsi="Calibri"/>
        </w:rPr>
        <w:t>“This is what the Lord of Armies, the God of Israel, says to all the exiles I deported from Jerusalem to Babylon: ‘Build houses and live in them. Plant gardens and eat their produce. Find wives for yourselves and have sons and daughters. Find wives for your sons and give your daughters to men in marriage so that they may bear sons and daughters.</w:t>
      </w:r>
      <w:r w:rsidR="00D6555F">
        <w:rPr>
          <w:rFonts w:ascii="Calibri" w:hAnsi="Calibri"/>
        </w:rPr>
        <w:t xml:space="preserve"> </w:t>
      </w:r>
      <w:r w:rsidRPr="00EE5E42">
        <w:rPr>
          <w:rFonts w:ascii="Calibri" w:hAnsi="Calibri"/>
        </w:rPr>
        <w:t>Multiply there; do not decrease. Pursue the well-being of the city I have deported you to. Pray to the Lord on its behalf, for when it thrives, you will thrive.’”</w:t>
      </w:r>
    </w:p>
    <w:p w14:paraId="39424A00" w14:textId="77777777" w:rsidR="00EE5E42" w:rsidRPr="00EE5E42" w:rsidRDefault="00EE5E42" w:rsidP="00EE5E42">
      <w:pPr>
        <w:spacing w:line="276" w:lineRule="auto"/>
        <w:rPr>
          <w:rFonts w:ascii="Calibri" w:hAnsi="Calibri"/>
        </w:rPr>
      </w:pPr>
      <w:r w:rsidRPr="00EE5E42">
        <w:rPr>
          <w:rFonts w:ascii="Calibri" w:hAnsi="Calibri"/>
        </w:rPr>
        <w:t>Jeremiah 29:4-7 (CSB)</w:t>
      </w:r>
    </w:p>
    <w:p w14:paraId="3F1DA91B" w14:textId="77777777" w:rsidR="00EE5E42" w:rsidRPr="00EE5E42" w:rsidRDefault="00EE5E42" w:rsidP="00EE5E42">
      <w:pPr>
        <w:spacing w:line="276" w:lineRule="auto"/>
        <w:rPr>
          <w:rFonts w:ascii="Calibri" w:hAnsi="Calibri"/>
        </w:rPr>
      </w:pPr>
    </w:p>
    <w:p w14:paraId="6FED591B" w14:textId="77777777" w:rsidR="00EE5E42" w:rsidRPr="00EE5E42" w:rsidRDefault="00EE5E42" w:rsidP="00EE5E42">
      <w:pPr>
        <w:spacing w:line="276" w:lineRule="auto"/>
        <w:rPr>
          <w:rFonts w:ascii="Calibri" w:hAnsi="Calibri"/>
          <w:b/>
          <w:bCs/>
        </w:rPr>
      </w:pPr>
      <w:r w:rsidRPr="00EE5E42">
        <w:rPr>
          <w:rFonts w:ascii="Calibri" w:hAnsi="Calibri"/>
          <w:b/>
          <w:bCs/>
        </w:rPr>
        <w:t xml:space="preserve">4. I Am Heard </w:t>
      </w:r>
      <w:proofErr w:type="gramStart"/>
      <w:r w:rsidRPr="00EE5E42">
        <w:rPr>
          <w:rFonts w:ascii="Calibri" w:hAnsi="Calibri"/>
          <w:b/>
          <w:bCs/>
        </w:rPr>
        <w:t>By</w:t>
      </w:r>
      <w:proofErr w:type="gramEnd"/>
      <w:r w:rsidRPr="00EE5E42">
        <w:rPr>
          <w:rFonts w:ascii="Calibri" w:hAnsi="Calibri"/>
          <w:b/>
          <w:bCs/>
        </w:rPr>
        <w:t xml:space="preserve"> God</w:t>
      </w:r>
    </w:p>
    <w:p w14:paraId="7F805B03" w14:textId="77777777" w:rsidR="00EE5E42" w:rsidRPr="00EE5E42" w:rsidRDefault="00EE5E42" w:rsidP="00EE5E42">
      <w:pPr>
        <w:spacing w:line="276" w:lineRule="auto"/>
        <w:rPr>
          <w:rFonts w:ascii="Calibri" w:hAnsi="Calibri"/>
        </w:rPr>
      </w:pPr>
    </w:p>
    <w:p w14:paraId="7A308C2E" w14:textId="77777777" w:rsidR="00EE5E42" w:rsidRPr="00EE5E42" w:rsidRDefault="00EE5E42" w:rsidP="00EE5E42">
      <w:pPr>
        <w:spacing w:line="276" w:lineRule="auto"/>
        <w:rPr>
          <w:rFonts w:ascii="Calibri" w:hAnsi="Calibri"/>
        </w:rPr>
      </w:pPr>
      <w:r w:rsidRPr="00EE5E42">
        <w:rPr>
          <w:rFonts w:ascii="Calibri" w:hAnsi="Calibri"/>
        </w:rPr>
        <w:t>“You will call to me and come and pray to me, and I will listen to you. You will seek me and find me when you search for me with all your heart.”</w:t>
      </w:r>
    </w:p>
    <w:p w14:paraId="337EB7EC" w14:textId="77777777" w:rsidR="00EE5E42" w:rsidRPr="00EE5E42" w:rsidRDefault="00EE5E42" w:rsidP="00EE5E42">
      <w:pPr>
        <w:spacing w:line="276" w:lineRule="auto"/>
        <w:rPr>
          <w:rFonts w:ascii="Calibri" w:hAnsi="Calibri"/>
        </w:rPr>
      </w:pPr>
      <w:r w:rsidRPr="00EE5E42">
        <w:rPr>
          <w:rFonts w:ascii="Calibri" w:hAnsi="Calibri"/>
        </w:rPr>
        <w:t>Jeremiah 29:12-13 (CSB)</w:t>
      </w:r>
    </w:p>
    <w:p w14:paraId="107CFF39" w14:textId="77777777" w:rsidR="004B13C5" w:rsidRDefault="004B13C5" w:rsidP="009E4AB7">
      <w:pPr>
        <w:spacing w:line="276" w:lineRule="auto"/>
        <w:rPr>
          <w:rFonts w:ascii="Calibri" w:hAnsi="Calibri"/>
        </w:rPr>
      </w:pPr>
    </w:p>
    <w:sectPr w:rsidR="004B13C5">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74770" w14:textId="77777777" w:rsidR="0085766C" w:rsidRDefault="0085766C">
      <w:r>
        <w:separator/>
      </w:r>
    </w:p>
  </w:endnote>
  <w:endnote w:type="continuationSeparator" w:id="0">
    <w:p w14:paraId="68D98FDF" w14:textId="77777777" w:rsidR="0085766C" w:rsidRDefault="0085766C">
      <w:r>
        <w:continuationSeparator/>
      </w:r>
    </w:p>
  </w:endnote>
  <w:endnote w:type="continuationNotice" w:id="1">
    <w:p w14:paraId="0143B524" w14:textId="77777777" w:rsidR="0085766C" w:rsidRDefault="008576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80270" w14:textId="77777777" w:rsidR="00CD6BAB" w:rsidRDefault="00CD6B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AC693" w14:textId="77777777" w:rsidR="00A20AF9" w:rsidRPr="00E001F4" w:rsidRDefault="00A20AF9" w:rsidP="00E001F4">
    <w:pPr>
      <w:pStyle w:val="Footer"/>
      <w:jc w:val="right"/>
      <w:rPr>
        <w:rFonts w:ascii="Calibri" w:hAnsi="Calibri"/>
      </w:rPr>
    </w:pPr>
    <w:r>
      <w:tab/>
    </w:r>
  </w:p>
  <w:p w14:paraId="0780DD42" w14:textId="702A8F51" w:rsidR="00A20AF9" w:rsidRDefault="00A20AF9">
    <w:pPr>
      <w:pStyle w:val="Footer"/>
      <w:ind w:right="360"/>
    </w:pPr>
    <w:r>
      <w:rPr>
        <w:rFonts w:ascii="Calibri" w:hAnsi="Calibri"/>
        <w:b/>
        <w:bCs/>
      </w:rPr>
      <w:tab/>
    </w:r>
    <w:r w:rsidR="00EE5E42">
      <w:rPr>
        <w:rFonts w:ascii="Calibri" w:hAnsi="Calibri"/>
        <w:b/>
        <w:bCs/>
      </w:rPr>
      <w:t>Solid</w:t>
    </w:r>
    <w:r w:rsidRPr="00E001F4">
      <w:rPr>
        <w:rFonts w:ascii="Calibri" w:hAnsi="Calibri"/>
        <w:b/>
        <w:bCs/>
      </w:rPr>
      <w:t>—</w:t>
    </w:r>
    <w:r w:rsidR="00EE5E42">
      <w:rPr>
        <w:rFonts w:ascii="Calibri" w:hAnsi="Calibri"/>
        <w:b/>
        <w:bCs/>
      </w:rPr>
      <w:t xml:space="preserve">God’s Promises </w:t>
    </w:r>
    <w:proofErr w:type="gramStart"/>
    <w:r w:rsidR="00EE5E42">
      <w:rPr>
        <w:rFonts w:ascii="Calibri" w:hAnsi="Calibri"/>
        <w:b/>
        <w:bCs/>
      </w:rPr>
      <w:t>For</w:t>
    </w:r>
    <w:proofErr w:type="gramEnd"/>
    <w:r w:rsidR="00EE5E42">
      <w:rPr>
        <w:rFonts w:ascii="Calibri" w:hAnsi="Calibri"/>
        <w:b/>
        <w:bCs/>
      </w:rPr>
      <w:t xml:space="preserve"> Tough Times</w:t>
    </w:r>
    <w:r w:rsidRPr="00E001F4">
      <w:rPr>
        <w:rFonts w:ascii="Calibri" w:hAnsi="Calibri"/>
      </w:rPr>
      <w:tab/>
      <w:t xml:space="preserve">Page </w:t>
    </w:r>
    <w:r w:rsidRPr="00E001F4">
      <w:rPr>
        <w:rFonts w:ascii="Calibri" w:hAnsi="Calibri"/>
        <w:b/>
        <w:bCs/>
      </w:rPr>
      <w:fldChar w:fldCharType="begin"/>
    </w:r>
    <w:r w:rsidRPr="00E001F4">
      <w:rPr>
        <w:rFonts w:ascii="Calibri" w:hAnsi="Calibri"/>
        <w:b/>
        <w:bCs/>
      </w:rPr>
      <w:instrText xml:space="preserve"> PAGE </w:instrText>
    </w:r>
    <w:r w:rsidRPr="00E001F4">
      <w:rPr>
        <w:rFonts w:ascii="Calibri" w:hAnsi="Calibri"/>
        <w:b/>
        <w:bCs/>
      </w:rPr>
      <w:fldChar w:fldCharType="separate"/>
    </w:r>
    <w:r>
      <w:rPr>
        <w:rFonts w:ascii="Calibri" w:hAnsi="Calibri"/>
        <w:b/>
        <w:bCs/>
      </w:rPr>
      <w:t>1</w:t>
    </w:r>
    <w:r w:rsidRPr="00E001F4">
      <w:rPr>
        <w:rFonts w:ascii="Calibri" w:hAnsi="Calibri"/>
        <w:b/>
        <w:bCs/>
      </w:rPr>
      <w:fldChar w:fldCharType="end"/>
    </w:r>
    <w:r w:rsidRPr="00E001F4">
      <w:rPr>
        <w:rFonts w:ascii="Calibri" w:hAnsi="Calibri"/>
      </w:rPr>
      <w:t xml:space="preserve"> of </w:t>
    </w:r>
    <w:r w:rsidRPr="00E001F4">
      <w:rPr>
        <w:rFonts w:ascii="Calibri" w:hAnsi="Calibri"/>
        <w:b/>
        <w:bCs/>
      </w:rPr>
      <w:fldChar w:fldCharType="begin"/>
    </w:r>
    <w:r w:rsidRPr="00E001F4">
      <w:rPr>
        <w:rFonts w:ascii="Calibri" w:hAnsi="Calibri"/>
        <w:b/>
        <w:bCs/>
      </w:rPr>
      <w:instrText xml:space="preserve"> NUMPAGES  </w:instrText>
    </w:r>
    <w:r w:rsidRPr="00E001F4">
      <w:rPr>
        <w:rFonts w:ascii="Calibri" w:hAnsi="Calibri"/>
        <w:b/>
        <w:bCs/>
      </w:rPr>
      <w:fldChar w:fldCharType="separate"/>
    </w:r>
    <w:r>
      <w:rPr>
        <w:rFonts w:ascii="Calibri" w:hAnsi="Calibri"/>
        <w:b/>
        <w:bCs/>
      </w:rPr>
      <w:t>2</w:t>
    </w:r>
    <w:r w:rsidRPr="00E001F4">
      <w:rPr>
        <w:rFonts w:ascii="Calibri" w:hAnsi="Calibri"/>
        <w:b/>
        <w:bCs/>
      </w:rPr>
      <w:fldChar w:fldCharType="end"/>
    </w:r>
  </w:p>
  <w:p w14:paraId="75B4D729" w14:textId="77777777" w:rsidR="00A20AF9" w:rsidRDefault="00A20AF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B41C5" w14:textId="77777777" w:rsidR="00CD6BAB" w:rsidRDefault="00CD6B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E570A" w14:textId="77777777" w:rsidR="0085766C" w:rsidRDefault="0085766C">
      <w:r>
        <w:separator/>
      </w:r>
    </w:p>
  </w:footnote>
  <w:footnote w:type="continuationSeparator" w:id="0">
    <w:p w14:paraId="5354FF51" w14:textId="77777777" w:rsidR="0085766C" w:rsidRDefault="0085766C">
      <w:r>
        <w:continuationSeparator/>
      </w:r>
    </w:p>
  </w:footnote>
  <w:footnote w:type="continuationNotice" w:id="1">
    <w:p w14:paraId="16877016" w14:textId="77777777" w:rsidR="0085766C" w:rsidRDefault="008576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F6AE8" w14:textId="77777777" w:rsidR="00E80EA2" w:rsidRDefault="00E80E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CE843" w14:textId="77777777" w:rsidR="00A20AF9" w:rsidRDefault="00A20AF9">
    <w:pPr>
      <w:pStyle w:val="Header"/>
    </w:pPr>
  </w:p>
  <w:p w14:paraId="39873ADE" w14:textId="77777777" w:rsidR="00A20AF9" w:rsidRDefault="00A20A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F21AA" w14:textId="77777777" w:rsidR="00E80EA2" w:rsidRDefault="00E80E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923415225">
    <w:abstractNumId w:val="8"/>
  </w:num>
  <w:num w:numId="2" w16cid:durableId="793714898">
    <w:abstractNumId w:val="6"/>
  </w:num>
  <w:num w:numId="3" w16cid:durableId="1200314943">
    <w:abstractNumId w:val="5"/>
  </w:num>
  <w:num w:numId="4" w16cid:durableId="2061588076">
    <w:abstractNumId w:val="4"/>
  </w:num>
  <w:num w:numId="5" w16cid:durableId="864173020">
    <w:abstractNumId w:val="7"/>
  </w:num>
  <w:num w:numId="6" w16cid:durableId="418409541">
    <w:abstractNumId w:val="3"/>
  </w:num>
  <w:num w:numId="7" w16cid:durableId="1549300215">
    <w:abstractNumId w:val="2"/>
  </w:num>
  <w:num w:numId="8" w16cid:durableId="1720740697">
    <w:abstractNumId w:val="1"/>
  </w:num>
  <w:num w:numId="9" w16cid:durableId="19225671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72E68D70-2F0C-4244-8779-4C970D6EC2C8}"/>
    <w:docVar w:name="dgnword-eventsink" w:val="66079520"/>
  </w:docVars>
  <w:rsids>
    <w:rsidRoot w:val="00C64C19"/>
    <w:rsid w:val="00002C62"/>
    <w:rsid w:val="000058A9"/>
    <w:rsid w:val="00007475"/>
    <w:rsid w:val="000101D8"/>
    <w:rsid w:val="0002614B"/>
    <w:rsid w:val="00026902"/>
    <w:rsid w:val="00026CF2"/>
    <w:rsid w:val="000427BF"/>
    <w:rsid w:val="00045681"/>
    <w:rsid w:val="000529A4"/>
    <w:rsid w:val="000617BE"/>
    <w:rsid w:val="00082D3E"/>
    <w:rsid w:val="0008638E"/>
    <w:rsid w:val="000927C6"/>
    <w:rsid w:val="00095757"/>
    <w:rsid w:val="000966E0"/>
    <w:rsid w:val="000B327E"/>
    <w:rsid w:val="000C3A44"/>
    <w:rsid w:val="000D064C"/>
    <w:rsid w:val="000D5271"/>
    <w:rsid w:val="000D6515"/>
    <w:rsid w:val="000E5645"/>
    <w:rsid w:val="000F352B"/>
    <w:rsid w:val="000F3E99"/>
    <w:rsid w:val="000F78CC"/>
    <w:rsid w:val="00100E61"/>
    <w:rsid w:val="00101707"/>
    <w:rsid w:val="00115B54"/>
    <w:rsid w:val="001307E2"/>
    <w:rsid w:val="00134671"/>
    <w:rsid w:val="001822A0"/>
    <w:rsid w:val="00185CA0"/>
    <w:rsid w:val="001903F1"/>
    <w:rsid w:val="001A2F4C"/>
    <w:rsid w:val="001A4038"/>
    <w:rsid w:val="001A7EFF"/>
    <w:rsid w:val="001B739A"/>
    <w:rsid w:val="001C6DAF"/>
    <w:rsid w:val="001D4CAB"/>
    <w:rsid w:val="001E3993"/>
    <w:rsid w:val="001F2E97"/>
    <w:rsid w:val="001F736C"/>
    <w:rsid w:val="002252B6"/>
    <w:rsid w:val="002255D9"/>
    <w:rsid w:val="00236AB3"/>
    <w:rsid w:val="00255946"/>
    <w:rsid w:val="00274BB9"/>
    <w:rsid w:val="0028034F"/>
    <w:rsid w:val="00285843"/>
    <w:rsid w:val="00290511"/>
    <w:rsid w:val="002A27F0"/>
    <w:rsid w:val="002B4D5D"/>
    <w:rsid w:val="002B7D3B"/>
    <w:rsid w:val="002B7DA4"/>
    <w:rsid w:val="002D3E02"/>
    <w:rsid w:val="002D3E41"/>
    <w:rsid w:val="002D6FF3"/>
    <w:rsid w:val="002E1AD4"/>
    <w:rsid w:val="002F3A62"/>
    <w:rsid w:val="002F6231"/>
    <w:rsid w:val="003029A3"/>
    <w:rsid w:val="00313F0F"/>
    <w:rsid w:val="00327235"/>
    <w:rsid w:val="003343E0"/>
    <w:rsid w:val="003351DD"/>
    <w:rsid w:val="003360D2"/>
    <w:rsid w:val="0034188B"/>
    <w:rsid w:val="00346C31"/>
    <w:rsid w:val="00386B56"/>
    <w:rsid w:val="00394E73"/>
    <w:rsid w:val="00397EA2"/>
    <w:rsid w:val="003A798B"/>
    <w:rsid w:val="003D2E36"/>
    <w:rsid w:val="003E0C7C"/>
    <w:rsid w:val="003E3313"/>
    <w:rsid w:val="003E6C32"/>
    <w:rsid w:val="003F0C46"/>
    <w:rsid w:val="003F23DC"/>
    <w:rsid w:val="003F3F19"/>
    <w:rsid w:val="003F6FC6"/>
    <w:rsid w:val="00404A59"/>
    <w:rsid w:val="0042042A"/>
    <w:rsid w:val="00440449"/>
    <w:rsid w:val="00442464"/>
    <w:rsid w:val="00447886"/>
    <w:rsid w:val="004511A1"/>
    <w:rsid w:val="00453676"/>
    <w:rsid w:val="00454962"/>
    <w:rsid w:val="0047649A"/>
    <w:rsid w:val="004816A2"/>
    <w:rsid w:val="004829B2"/>
    <w:rsid w:val="00487523"/>
    <w:rsid w:val="004A349B"/>
    <w:rsid w:val="004A73C5"/>
    <w:rsid w:val="004A7620"/>
    <w:rsid w:val="004B13C5"/>
    <w:rsid w:val="004B25B5"/>
    <w:rsid w:val="004B3BBE"/>
    <w:rsid w:val="004C3050"/>
    <w:rsid w:val="004C5E5A"/>
    <w:rsid w:val="004D1C32"/>
    <w:rsid w:val="004E7372"/>
    <w:rsid w:val="00504A84"/>
    <w:rsid w:val="00514E43"/>
    <w:rsid w:val="005250E7"/>
    <w:rsid w:val="0054084A"/>
    <w:rsid w:val="005440F7"/>
    <w:rsid w:val="00554E4A"/>
    <w:rsid w:val="0057267E"/>
    <w:rsid w:val="00582FFE"/>
    <w:rsid w:val="00584249"/>
    <w:rsid w:val="00585F84"/>
    <w:rsid w:val="005922EB"/>
    <w:rsid w:val="00592F85"/>
    <w:rsid w:val="005A574A"/>
    <w:rsid w:val="005B2103"/>
    <w:rsid w:val="005B43AA"/>
    <w:rsid w:val="005B5A7B"/>
    <w:rsid w:val="005B660B"/>
    <w:rsid w:val="005B784E"/>
    <w:rsid w:val="005D45B6"/>
    <w:rsid w:val="005E1B8C"/>
    <w:rsid w:val="005E3D64"/>
    <w:rsid w:val="0062720A"/>
    <w:rsid w:val="00631CBE"/>
    <w:rsid w:val="00647F89"/>
    <w:rsid w:val="006666D7"/>
    <w:rsid w:val="00674036"/>
    <w:rsid w:val="00676E96"/>
    <w:rsid w:val="006A24A7"/>
    <w:rsid w:val="006A6FCB"/>
    <w:rsid w:val="006B5A22"/>
    <w:rsid w:val="006B7862"/>
    <w:rsid w:val="006C4559"/>
    <w:rsid w:val="006C7C8F"/>
    <w:rsid w:val="006D24DF"/>
    <w:rsid w:val="006D3136"/>
    <w:rsid w:val="006D3F80"/>
    <w:rsid w:val="006D5364"/>
    <w:rsid w:val="006E4F39"/>
    <w:rsid w:val="006E6946"/>
    <w:rsid w:val="006E77E6"/>
    <w:rsid w:val="00702914"/>
    <w:rsid w:val="00704ABE"/>
    <w:rsid w:val="00710008"/>
    <w:rsid w:val="00725E75"/>
    <w:rsid w:val="00741505"/>
    <w:rsid w:val="00745459"/>
    <w:rsid w:val="007630E7"/>
    <w:rsid w:val="00791189"/>
    <w:rsid w:val="007960BA"/>
    <w:rsid w:val="0079738E"/>
    <w:rsid w:val="007A6325"/>
    <w:rsid w:val="007B0F53"/>
    <w:rsid w:val="007C5C95"/>
    <w:rsid w:val="007E1319"/>
    <w:rsid w:val="007F5E3F"/>
    <w:rsid w:val="007F66AA"/>
    <w:rsid w:val="008073BF"/>
    <w:rsid w:val="00822371"/>
    <w:rsid w:val="00834160"/>
    <w:rsid w:val="008356BD"/>
    <w:rsid w:val="0084063F"/>
    <w:rsid w:val="008546F2"/>
    <w:rsid w:val="0085766C"/>
    <w:rsid w:val="00870C4A"/>
    <w:rsid w:val="00872B1A"/>
    <w:rsid w:val="00890144"/>
    <w:rsid w:val="00894E92"/>
    <w:rsid w:val="00895E2E"/>
    <w:rsid w:val="008B653B"/>
    <w:rsid w:val="008C653F"/>
    <w:rsid w:val="008E6542"/>
    <w:rsid w:val="00900993"/>
    <w:rsid w:val="0091120A"/>
    <w:rsid w:val="00911AC1"/>
    <w:rsid w:val="00915AB5"/>
    <w:rsid w:val="009175B4"/>
    <w:rsid w:val="00923C10"/>
    <w:rsid w:val="0093623D"/>
    <w:rsid w:val="00937628"/>
    <w:rsid w:val="009417A7"/>
    <w:rsid w:val="00951E3F"/>
    <w:rsid w:val="00955782"/>
    <w:rsid w:val="00956D2C"/>
    <w:rsid w:val="00963031"/>
    <w:rsid w:val="00972B7A"/>
    <w:rsid w:val="00984E58"/>
    <w:rsid w:val="00994505"/>
    <w:rsid w:val="00994C85"/>
    <w:rsid w:val="009969D3"/>
    <w:rsid w:val="00997A5C"/>
    <w:rsid w:val="009A6DB5"/>
    <w:rsid w:val="009B0874"/>
    <w:rsid w:val="009B35B5"/>
    <w:rsid w:val="009B408E"/>
    <w:rsid w:val="009B5711"/>
    <w:rsid w:val="009B579B"/>
    <w:rsid w:val="009B66A5"/>
    <w:rsid w:val="009B6985"/>
    <w:rsid w:val="009D293D"/>
    <w:rsid w:val="009D7446"/>
    <w:rsid w:val="009E04CE"/>
    <w:rsid w:val="009E4AB7"/>
    <w:rsid w:val="009E4C75"/>
    <w:rsid w:val="009E5D50"/>
    <w:rsid w:val="009F6672"/>
    <w:rsid w:val="00A050E6"/>
    <w:rsid w:val="00A0763F"/>
    <w:rsid w:val="00A20AF9"/>
    <w:rsid w:val="00A41D2C"/>
    <w:rsid w:val="00A43A90"/>
    <w:rsid w:val="00A51274"/>
    <w:rsid w:val="00A51B63"/>
    <w:rsid w:val="00A71FC0"/>
    <w:rsid w:val="00A83591"/>
    <w:rsid w:val="00AB1D34"/>
    <w:rsid w:val="00AC0B7E"/>
    <w:rsid w:val="00AC1B83"/>
    <w:rsid w:val="00AC686C"/>
    <w:rsid w:val="00AE1B97"/>
    <w:rsid w:val="00AF468A"/>
    <w:rsid w:val="00B03B8B"/>
    <w:rsid w:val="00B10327"/>
    <w:rsid w:val="00B158DB"/>
    <w:rsid w:val="00B3092B"/>
    <w:rsid w:val="00B40364"/>
    <w:rsid w:val="00B50F89"/>
    <w:rsid w:val="00B53E97"/>
    <w:rsid w:val="00B604D0"/>
    <w:rsid w:val="00B92770"/>
    <w:rsid w:val="00BA7A74"/>
    <w:rsid w:val="00BC0C43"/>
    <w:rsid w:val="00BC10B4"/>
    <w:rsid w:val="00BC766E"/>
    <w:rsid w:val="00BD145D"/>
    <w:rsid w:val="00BD21E1"/>
    <w:rsid w:val="00BD63AF"/>
    <w:rsid w:val="00BD7CBC"/>
    <w:rsid w:val="00BE35BE"/>
    <w:rsid w:val="00BE773F"/>
    <w:rsid w:val="00BF7F06"/>
    <w:rsid w:val="00C133CA"/>
    <w:rsid w:val="00C21AF8"/>
    <w:rsid w:val="00C251B8"/>
    <w:rsid w:val="00C362D1"/>
    <w:rsid w:val="00C56162"/>
    <w:rsid w:val="00C64C19"/>
    <w:rsid w:val="00C64E5E"/>
    <w:rsid w:val="00C86674"/>
    <w:rsid w:val="00C91CA2"/>
    <w:rsid w:val="00C97457"/>
    <w:rsid w:val="00CA69E3"/>
    <w:rsid w:val="00CB2F64"/>
    <w:rsid w:val="00CB575F"/>
    <w:rsid w:val="00CC6147"/>
    <w:rsid w:val="00CC7FC1"/>
    <w:rsid w:val="00CD108B"/>
    <w:rsid w:val="00CD6BAB"/>
    <w:rsid w:val="00CE52CA"/>
    <w:rsid w:val="00CE6359"/>
    <w:rsid w:val="00CF45D3"/>
    <w:rsid w:val="00D07A89"/>
    <w:rsid w:val="00D136C7"/>
    <w:rsid w:val="00D17448"/>
    <w:rsid w:val="00D2027F"/>
    <w:rsid w:val="00D21495"/>
    <w:rsid w:val="00D220DB"/>
    <w:rsid w:val="00D22877"/>
    <w:rsid w:val="00D44685"/>
    <w:rsid w:val="00D46321"/>
    <w:rsid w:val="00D6555F"/>
    <w:rsid w:val="00D80D10"/>
    <w:rsid w:val="00D86340"/>
    <w:rsid w:val="00D905F8"/>
    <w:rsid w:val="00D92F29"/>
    <w:rsid w:val="00DA0349"/>
    <w:rsid w:val="00DA7996"/>
    <w:rsid w:val="00DB7063"/>
    <w:rsid w:val="00DC3E39"/>
    <w:rsid w:val="00DC3F71"/>
    <w:rsid w:val="00DD197D"/>
    <w:rsid w:val="00DD2573"/>
    <w:rsid w:val="00DE0F70"/>
    <w:rsid w:val="00DE70E9"/>
    <w:rsid w:val="00DF09E4"/>
    <w:rsid w:val="00DF33A8"/>
    <w:rsid w:val="00E001F4"/>
    <w:rsid w:val="00E01194"/>
    <w:rsid w:val="00E34A7C"/>
    <w:rsid w:val="00E47413"/>
    <w:rsid w:val="00E53191"/>
    <w:rsid w:val="00E56440"/>
    <w:rsid w:val="00E56D30"/>
    <w:rsid w:val="00E64AE0"/>
    <w:rsid w:val="00E667AB"/>
    <w:rsid w:val="00E75A9B"/>
    <w:rsid w:val="00E765C0"/>
    <w:rsid w:val="00E80EA2"/>
    <w:rsid w:val="00E91EAD"/>
    <w:rsid w:val="00ED5DE1"/>
    <w:rsid w:val="00EE5E42"/>
    <w:rsid w:val="00EF1491"/>
    <w:rsid w:val="00EF1DC2"/>
    <w:rsid w:val="00F07ABA"/>
    <w:rsid w:val="00F110E3"/>
    <w:rsid w:val="00F152F0"/>
    <w:rsid w:val="00F31FAF"/>
    <w:rsid w:val="00F3234E"/>
    <w:rsid w:val="00F36CB1"/>
    <w:rsid w:val="00F417EF"/>
    <w:rsid w:val="00F47752"/>
    <w:rsid w:val="00FA4B6D"/>
    <w:rsid w:val="00FB290F"/>
    <w:rsid w:val="00FC14B2"/>
    <w:rsid w:val="00FC1A18"/>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B19EC99"/>
  <w15:chartTrackingRefBased/>
  <w15:docId w15:val="{2A1B6725-BFC3-0545-91F3-23F9183E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822371"/>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822371"/>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822371"/>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822371"/>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822371"/>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822371"/>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822371"/>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822371"/>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822371"/>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822371"/>
    <w:rPr>
      <w:rFonts w:ascii="Calibri" w:eastAsia="MS Gothic" w:hAnsi="Calibri"/>
      <w:b/>
      <w:bCs/>
      <w:color w:val="365F91"/>
      <w:sz w:val="28"/>
      <w:szCs w:val="28"/>
    </w:rPr>
  </w:style>
  <w:style w:type="character" w:customStyle="1" w:styleId="Heading2Char">
    <w:name w:val="Heading 2 Char"/>
    <w:link w:val="Heading2"/>
    <w:uiPriority w:val="9"/>
    <w:rsid w:val="00822371"/>
    <w:rPr>
      <w:rFonts w:ascii="Calibri" w:eastAsia="MS Gothic" w:hAnsi="Calibri"/>
      <w:b/>
      <w:bCs/>
      <w:color w:val="4F81BD"/>
      <w:sz w:val="26"/>
      <w:szCs w:val="26"/>
    </w:rPr>
  </w:style>
  <w:style w:type="character" w:customStyle="1" w:styleId="Heading3Char">
    <w:name w:val="Heading 3 Char"/>
    <w:link w:val="Heading3"/>
    <w:uiPriority w:val="9"/>
    <w:rsid w:val="00822371"/>
    <w:rPr>
      <w:rFonts w:ascii="Calibri" w:eastAsia="MS Gothic" w:hAnsi="Calibri"/>
      <w:b/>
      <w:bCs/>
      <w:color w:val="4F81BD"/>
      <w:sz w:val="22"/>
      <w:szCs w:val="22"/>
    </w:rPr>
  </w:style>
  <w:style w:type="character" w:customStyle="1" w:styleId="Heading4Char">
    <w:name w:val="Heading 4 Char"/>
    <w:link w:val="Heading4"/>
    <w:uiPriority w:val="9"/>
    <w:semiHidden/>
    <w:rsid w:val="00822371"/>
    <w:rPr>
      <w:rFonts w:ascii="Calibri" w:eastAsia="MS Gothic" w:hAnsi="Calibri"/>
      <w:b/>
      <w:bCs/>
      <w:i/>
      <w:iCs/>
      <w:color w:val="4F81BD"/>
      <w:sz w:val="22"/>
      <w:szCs w:val="22"/>
    </w:rPr>
  </w:style>
  <w:style w:type="character" w:customStyle="1" w:styleId="Heading5Char">
    <w:name w:val="Heading 5 Char"/>
    <w:link w:val="Heading5"/>
    <w:uiPriority w:val="9"/>
    <w:semiHidden/>
    <w:rsid w:val="00822371"/>
    <w:rPr>
      <w:rFonts w:ascii="Calibri" w:eastAsia="MS Gothic" w:hAnsi="Calibri"/>
      <w:color w:val="243F60"/>
      <w:sz w:val="22"/>
      <w:szCs w:val="22"/>
    </w:rPr>
  </w:style>
  <w:style w:type="character" w:customStyle="1" w:styleId="Heading6Char">
    <w:name w:val="Heading 6 Char"/>
    <w:link w:val="Heading6"/>
    <w:uiPriority w:val="9"/>
    <w:semiHidden/>
    <w:rsid w:val="00822371"/>
    <w:rPr>
      <w:rFonts w:ascii="Calibri" w:eastAsia="MS Gothic" w:hAnsi="Calibri"/>
      <w:i/>
      <w:iCs/>
      <w:color w:val="243F60"/>
      <w:sz w:val="22"/>
      <w:szCs w:val="22"/>
    </w:rPr>
  </w:style>
  <w:style w:type="character" w:customStyle="1" w:styleId="Heading7Char">
    <w:name w:val="Heading 7 Char"/>
    <w:link w:val="Heading7"/>
    <w:uiPriority w:val="9"/>
    <w:semiHidden/>
    <w:rsid w:val="00822371"/>
    <w:rPr>
      <w:rFonts w:ascii="Calibri" w:eastAsia="MS Gothic" w:hAnsi="Calibri"/>
      <w:i/>
      <w:iCs/>
      <w:color w:val="404040"/>
      <w:sz w:val="22"/>
      <w:szCs w:val="22"/>
    </w:rPr>
  </w:style>
  <w:style w:type="character" w:customStyle="1" w:styleId="Heading8Char">
    <w:name w:val="Heading 8 Char"/>
    <w:link w:val="Heading8"/>
    <w:uiPriority w:val="9"/>
    <w:semiHidden/>
    <w:rsid w:val="00822371"/>
    <w:rPr>
      <w:rFonts w:ascii="Calibri" w:eastAsia="MS Gothic" w:hAnsi="Calibri"/>
      <w:color w:val="4F81BD"/>
    </w:rPr>
  </w:style>
  <w:style w:type="character" w:customStyle="1" w:styleId="Heading9Char">
    <w:name w:val="Heading 9 Char"/>
    <w:link w:val="Heading9"/>
    <w:uiPriority w:val="9"/>
    <w:semiHidden/>
    <w:rsid w:val="00822371"/>
    <w:rPr>
      <w:rFonts w:ascii="Calibri" w:eastAsia="MS Gothic" w:hAnsi="Calibri"/>
      <w:i/>
      <w:iCs/>
      <w:color w:val="404040"/>
    </w:rPr>
  </w:style>
  <w:style w:type="paragraph" w:styleId="NoSpacing">
    <w:name w:val="No Spacing"/>
    <w:uiPriority w:val="1"/>
    <w:qFormat/>
    <w:rsid w:val="00822371"/>
    <w:rPr>
      <w:rFonts w:ascii="Cambria" w:eastAsia="MS Mincho" w:hAnsi="Cambria"/>
      <w:sz w:val="22"/>
      <w:szCs w:val="22"/>
    </w:rPr>
  </w:style>
  <w:style w:type="paragraph" w:styleId="Title">
    <w:name w:val="Title"/>
    <w:basedOn w:val="Normal"/>
    <w:next w:val="Normal"/>
    <w:link w:val="TitleChar"/>
    <w:uiPriority w:val="10"/>
    <w:qFormat/>
    <w:rsid w:val="00822371"/>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822371"/>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822371"/>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822371"/>
    <w:rPr>
      <w:rFonts w:ascii="Calibri" w:eastAsia="MS Gothic" w:hAnsi="Calibri"/>
      <w:i/>
      <w:iCs/>
      <w:color w:val="4F81BD"/>
      <w:spacing w:val="15"/>
      <w:sz w:val="24"/>
      <w:szCs w:val="24"/>
    </w:rPr>
  </w:style>
  <w:style w:type="paragraph" w:styleId="ListParagraph">
    <w:name w:val="List Paragraph"/>
    <w:basedOn w:val="Normal"/>
    <w:uiPriority w:val="34"/>
    <w:qFormat/>
    <w:rsid w:val="00822371"/>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822371"/>
    <w:rPr>
      <w:rFonts w:eastAsia="Calibri"/>
      <w:sz w:val="24"/>
      <w:szCs w:val="24"/>
      <w:lang w:eastAsia="ar-SA"/>
    </w:rPr>
  </w:style>
  <w:style w:type="paragraph" w:styleId="BodyText2">
    <w:name w:val="Body Text 2"/>
    <w:basedOn w:val="Normal"/>
    <w:link w:val="BodyText2Char"/>
    <w:uiPriority w:val="99"/>
    <w:unhideWhenUsed/>
    <w:rsid w:val="00822371"/>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822371"/>
    <w:rPr>
      <w:rFonts w:ascii="Cambria" w:eastAsia="MS Mincho" w:hAnsi="Cambria"/>
      <w:sz w:val="22"/>
      <w:szCs w:val="22"/>
    </w:rPr>
  </w:style>
  <w:style w:type="paragraph" w:styleId="BodyText3">
    <w:name w:val="Body Text 3"/>
    <w:basedOn w:val="Normal"/>
    <w:link w:val="BodyText3Char"/>
    <w:uiPriority w:val="99"/>
    <w:unhideWhenUsed/>
    <w:rsid w:val="00822371"/>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822371"/>
    <w:rPr>
      <w:rFonts w:ascii="Cambria" w:eastAsia="MS Mincho" w:hAnsi="Cambria"/>
      <w:sz w:val="16"/>
      <w:szCs w:val="16"/>
    </w:rPr>
  </w:style>
  <w:style w:type="paragraph" w:styleId="List2">
    <w:name w:val="List 2"/>
    <w:basedOn w:val="Normal"/>
    <w:uiPriority w:val="99"/>
    <w:unhideWhenUsed/>
    <w:rsid w:val="00822371"/>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822371"/>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822371"/>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822371"/>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822371"/>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822371"/>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822371"/>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822371"/>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822371"/>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822371"/>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822371"/>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822371"/>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822371"/>
    <w:rPr>
      <w:rFonts w:ascii="Courier" w:eastAsia="MS Mincho" w:hAnsi="Courier"/>
    </w:rPr>
  </w:style>
  <w:style w:type="paragraph" w:styleId="Quote">
    <w:name w:val="Quote"/>
    <w:basedOn w:val="Normal"/>
    <w:next w:val="Normal"/>
    <w:link w:val="QuoteChar"/>
    <w:uiPriority w:val="29"/>
    <w:qFormat/>
    <w:rsid w:val="00822371"/>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822371"/>
    <w:rPr>
      <w:rFonts w:ascii="Cambria" w:eastAsia="MS Mincho" w:hAnsi="Cambria"/>
      <w:i/>
      <w:iCs/>
      <w:color w:val="000000"/>
      <w:sz w:val="22"/>
      <w:szCs w:val="22"/>
    </w:rPr>
  </w:style>
  <w:style w:type="character" w:styleId="Strong">
    <w:name w:val="Strong"/>
    <w:uiPriority w:val="22"/>
    <w:qFormat/>
    <w:rsid w:val="00822371"/>
    <w:rPr>
      <w:b/>
      <w:bCs/>
    </w:rPr>
  </w:style>
  <w:style w:type="character" w:styleId="Emphasis">
    <w:name w:val="Emphasis"/>
    <w:uiPriority w:val="20"/>
    <w:qFormat/>
    <w:rsid w:val="00822371"/>
    <w:rPr>
      <w:i/>
      <w:iCs/>
    </w:rPr>
  </w:style>
  <w:style w:type="paragraph" w:styleId="IntenseQuote">
    <w:name w:val="Intense Quote"/>
    <w:basedOn w:val="Normal"/>
    <w:next w:val="Normal"/>
    <w:link w:val="IntenseQuoteChar"/>
    <w:uiPriority w:val="30"/>
    <w:qFormat/>
    <w:rsid w:val="00822371"/>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822371"/>
    <w:rPr>
      <w:rFonts w:ascii="Cambria" w:eastAsia="MS Mincho" w:hAnsi="Cambria"/>
      <w:b/>
      <w:bCs/>
      <w:i/>
      <w:iCs/>
      <w:color w:val="4F81BD"/>
      <w:sz w:val="22"/>
      <w:szCs w:val="22"/>
    </w:rPr>
  </w:style>
  <w:style w:type="character" w:styleId="SubtleEmphasis">
    <w:name w:val="Subtle Emphasis"/>
    <w:uiPriority w:val="19"/>
    <w:qFormat/>
    <w:rsid w:val="00822371"/>
    <w:rPr>
      <w:i/>
      <w:iCs/>
      <w:color w:val="808080"/>
    </w:rPr>
  </w:style>
  <w:style w:type="character" w:styleId="IntenseEmphasis">
    <w:name w:val="Intense Emphasis"/>
    <w:uiPriority w:val="21"/>
    <w:qFormat/>
    <w:rsid w:val="00822371"/>
    <w:rPr>
      <w:b/>
      <w:bCs/>
      <w:i/>
      <w:iCs/>
      <w:color w:val="4F81BD"/>
    </w:rPr>
  </w:style>
  <w:style w:type="character" w:styleId="SubtleReference">
    <w:name w:val="Subtle Reference"/>
    <w:uiPriority w:val="31"/>
    <w:qFormat/>
    <w:rsid w:val="00822371"/>
    <w:rPr>
      <w:smallCaps/>
      <w:color w:val="C0504D"/>
      <w:u w:val="single"/>
    </w:rPr>
  </w:style>
  <w:style w:type="character" w:styleId="IntenseReference">
    <w:name w:val="Intense Reference"/>
    <w:uiPriority w:val="32"/>
    <w:qFormat/>
    <w:rsid w:val="00822371"/>
    <w:rPr>
      <w:b/>
      <w:bCs/>
      <w:smallCaps/>
      <w:color w:val="C0504D"/>
      <w:spacing w:val="5"/>
      <w:u w:val="single"/>
    </w:rPr>
  </w:style>
  <w:style w:type="character" w:styleId="BookTitle">
    <w:name w:val="Book Title"/>
    <w:uiPriority w:val="33"/>
    <w:qFormat/>
    <w:rsid w:val="00822371"/>
    <w:rPr>
      <w:b/>
      <w:bCs/>
      <w:smallCaps/>
      <w:spacing w:val="5"/>
    </w:rPr>
  </w:style>
  <w:style w:type="paragraph" w:styleId="TOCHeading">
    <w:name w:val="TOC Heading"/>
    <w:basedOn w:val="Heading1"/>
    <w:next w:val="Normal"/>
    <w:uiPriority w:val="39"/>
    <w:semiHidden/>
    <w:unhideWhenUsed/>
    <w:qFormat/>
    <w:rsid w:val="00822371"/>
    <w:pPr>
      <w:outlineLvl w:val="9"/>
    </w:pPr>
  </w:style>
  <w:style w:type="table" w:styleId="TableGrid">
    <w:name w:val="Table Grid"/>
    <w:basedOn w:val="TableNormal"/>
    <w:uiPriority w:val="59"/>
    <w:rsid w:val="00822371"/>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822371"/>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822371"/>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822371"/>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822371"/>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822371"/>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822371"/>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822371"/>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822371"/>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822371"/>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822371"/>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822371"/>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822371"/>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822371"/>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822371"/>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822371"/>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822371"/>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822371"/>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822371"/>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822371"/>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822371"/>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822371"/>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822371"/>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22371"/>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22371"/>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22371"/>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22371"/>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22371"/>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22371"/>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82237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2237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2237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2237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2237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2237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2237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822371"/>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822371"/>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822371"/>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822371"/>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822371"/>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822371"/>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822371"/>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822371"/>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822371"/>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822371"/>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822371"/>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822371"/>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822371"/>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822371"/>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822371"/>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822371"/>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822371"/>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822371"/>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822371"/>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822371"/>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822371"/>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822371"/>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822371"/>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822371"/>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822371"/>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822371"/>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822371"/>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822371"/>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82237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82237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82237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82237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82237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82237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82237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822371"/>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822371"/>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822371"/>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822371"/>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822371"/>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822371"/>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822371"/>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822371"/>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822371"/>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822371"/>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822371"/>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822371"/>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822371"/>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822371"/>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822371"/>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822371"/>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822371"/>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822371"/>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822371"/>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822371"/>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822371"/>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82237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82237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82237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82237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82237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82237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82237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8223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FINAL/Outside%20The%20Box/Outside%20The%20Box%2001%20Heart%20Chec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Outside The Box 01 Heart Check.dotx</Template>
  <TotalTime>54</TotalTime>
  <Pages>13</Pages>
  <Words>4111</Words>
  <Characters>23436</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27493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8</cp:revision>
  <cp:lastPrinted>2021-02-04T17:41:00Z</cp:lastPrinted>
  <dcterms:created xsi:type="dcterms:W3CDTF">2023-05-15T05:25:00Z</dcterms:created>
  <dcterms:modified xsi:type="dcterms:W3CDTF">2023-05-17T03:17:00Z</dcterms:modified>
  <cp:category/>
</cp:coreProperties>
</file>